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6A36" w:rsidRDefault="00234819">
      <w:pPr>
        <w:jc w:val="center"/>
        <w:rPr>
          <w:rFonts w:hint="default"/>
          <w:b/>
          <w:sz w:val="32"/>
        </w:rPr>
      </w:pPr>
      <w:r>
        <w:rPr>
          <w:rFonts w:hint="default"/>
          <w:b/>
          <w:sz w:val="32"/>
        </w:rPr>
        <w:t>D801H</w:t>
      </w:r>
      <w:r>
        <w:rPr>
          <w:b/>
          <w:sz w:val="32"/>
        </w:rPr>
        <w:t>考勤模块通信协议</w:t>
      </w:r>
      <w:r>
        <w:rPr>
          <w:rFonts w:hint="default"/>
          <w:b/>
          <w:sz w:val="32"/>
        </w:rPr>
        <w:t>V3.4</w:t>
      </w:r>
    </w:p>
    <w:p w:rsidR="00996A36" w:rsidRDefault="00234819">
      <w:pPr>
        <w:jc w:val="center"/>
        <w:rPr>
          <w:rFonts w:eastAsia="Times New Roman" w:hint="default"/>
          <w:b/>
          <w:sz w:val="32"/>
        </w:rPr>
      </w:pPr>
      <w:r>
        <w:rPr>
          <w:b/>
          <w:sz w:val="32"/>
        </w:rPr>
        <w:t>（设备号前置）</w:t>
      </w:r>
    </w:p>
    <w:p w:rsidR="00996A36" w:rsidRDefault="00234819">
      <w:pPr>
        <w:numPr>
          <w:ilvl w:val="0"/>
          <w:numId w:val="1"/>
        </w:numPr>
        <w:tabs>
          <w:tab w:val="left" w:pos="420"/>
        </w:tabs>
        <w:rPr>
          <w:rFonts w:eastAsia="Times New Roman" w:hint="default"/>
          <w:b/>
        </w:rPr>
      </w:pPr>
      <w:r>
        <w:rPr>
          <w:b/>
        </w:rPr>
        <w:t>通信方式</w:t>
      </w:r>
    </w:p>
    <w:p w:rsidR="00996A36" w:rsidRDefault="00234819">
      <w:pPr>
        <w:ind w:left="420"/>
        <w:rPr>
          <w:rFonts w:eastAsia="Times New Roman" w:hint="default"/>
        </w:rPr>
      </w:pPr>
      <w:r>
        <w:rPr>
          <w:rFonts w:hint="default"/>
        </w:rPr>
        <w:t>DSP</w:t>
      </w:r>
      <w:r>
        <w:t>模块作为从设备，由主设备发送相关命令对其进行控制。</w:t>
      </w:r>
    </w:p>
    <w:p w:rsidR="00996A36" w:rsidRDefault="00234819">
      <w:pPr>
        <w:ind w:left="420"/>
        <w:rPr>
          <w:rFonts w:eastAsia="Times New Roman" w:hint="default"/>
        </w:rPr>
      </w:pPr>
      <w:r>
        <w:t>命令接口：</w:t>
      </w:r>
      <w:r>
        <w:rPr>
          <w:rFonts w:hint="default"/>
        </w:rPr>
        <w:t>UART</w:t>
      </w:r>
      <w:r>
        <w:t>（通用异步串口）</w:t>
      </w:r>
      <w:r>
        <w:rPr>
          <w:rFonts w:hint="default"/>
        </w:rPr>
        <w:t xml:space="preserve">   9,6</w:t>
      </w:r>
      <w:r>
        <w:rPr>
          <w:rFonts w:eastAsia="Times New Roman" w:hint="default"/>
        </w:rPr>
        <w:t>00</w:t>
      </w:r>
      <w:r>
        <w:rPr>
          <w:rFonts w:hint="default"/>
        </w:rPr>
        <w:t xml:space="preserve"> / 19,200 / 38,400 bps  1</w:t>
      </w:r>
      <w:r>
        <w:t>起始位</w:t>
      </w:r>
      <w:r>
        <w:rPr>
          <w:rFonts w:hint="default"/>
        </w:rPr>
        <w:t xml:space="preserve">  1</w:t>
      </w:r>
      <w:r>
        <w:t>停止位</w:t>
      </w:r>
      <w:r>
        <w:rPr>
          <w:rFonts w:hint="default"/>
        </w:rPr>
        <w:t xml:space="preserve"> </w:t>
      </w:r>
      <w:r>
        <w:t>（无校验位）</w:t>
      </w:r>
    </w:p>
    <w:p w:rsidR="00996A36" w:rsidRDefault="00996A36">
      <w:pPr>
        <w:ind w:left="420"/>
        <w:rPr>
          <w:rFonts w:eastAsia="Times New Roman" w:hint="default"/>
        </w:rPr>
      </w:pPr>
    </w:p>
    <w:p w:rsidR="00996A36" w:rsidRDefault="00234819">
      <w:pPr>
        <w:ind w:left="420"/>
        <w:rPr>
          <w:rFonts w:eastAsia="Times New Roman" w:hint="default"/>
        </w:rPr>
      </w:pPr>
      <w:r>
        <w:t>主设备发送的命令及</w:t>
      </w:r>
      <w:r>
        <w:rPr>
          <w:rFonts w:hint="default"/>
        </w:rPr>
        <w:t>DSP</w:t>
      </w:r>
      <w:r>
        <w:t>模块的应答按数据长度可分为两类：</w:t>
      </w:r>
    </w:p>
    <w:p w:rsidR="00996A36" w:rsidRDefault="00234819">
      <w:pPr>
        <w:ind w:left="420" w:firstLine="420"/>
        <w:rPr>
          <w:rFonts w:hint="default"/>
          <w:b/>
        </w:rPr>
      </w:pPr>
      <w:r>
        <w:rPr>
          <w:rFonts w:hint="default"/>
          <w:b/>
        </w:rPr>
        <w:t>1</w:t>
      </w:r>
      <w:r>
        <w:rPr>
          <w:b/>
        </w:rPr>
        <w:t>）</w:t>
      </w:r>
      <w:r>
        <w:rPr>
          <w:rFonts w:hint="default"/>
          <w:b/>
        </w:rPr>
        <w:t>= 8</w:t>
      </w:r>
      <w:r>
        <w:rPr>
          <w:b/>
        </w:rPr>
        <w:t>字节，数据格式如下：</w:t>
      </w:r>
      <w:r>
        <w:rPr>
          <w:rFonts w:hint="default"/>
          <w:b/>
        </w:rPr>
        <w:t xml:space="preserve">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96A3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CMD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P1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P2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P3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  <w:tr w:rsidR="00996A36">
        <w:trPr>
          <w:trHeight w:val="2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ACK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Q1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Q2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Q3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>
      <w:pPr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说明：</w:t>
      </w:r>
    </w:p>
    <w:p w:rsidR="00996A36" w:rsidRDefault="00234819">
      <w:pPr>
        <w:ind w:left="840" w:firstLine="420"/>
        <w:jc w:val="left"/>
        <w:rPr>
          <w:rFonts w:eastAsia="Times New Roman" w:hint="default"/>
        </w:rPr>
      </w:pPr>
      <w:r>
        <w:rPr>
          <w:rFonts w:hint="default"/>
        </w:rPr>
        <w:t>DN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设备号（</w:t>
      </w:r>
      <w:r>
        <w:rPr>
          <w:rFonts w:hint="default"/>
        </w:rPr>
        <w:t>1-255</w:t>
      </w:r>
      <w:r>
        <w:t>），</w:t>
      </w:r>
      <w:r>
        <w:rPr>
          <w:rFonts w:eastAsia="Times New Roman" w:hint="default"/>
        </w:rPr>
        <w:t>0</w:t>
      </w:r>
      <w:r>
        <w:t>为通用号，所有机器都会响应。</w:t>
      </w:r>
    </w:p>
    <w:p w:rsidR="00996A36" w:rsidRDefault="00234819">
      <w:pPr>
        <w:ind w:left="840" w:firstLine="420"/>
        <w:jc w:val="left"/>
        <w:rPr>
          <w:rFonts w:eastAsia="Times New Roman" w:hint="default"/>
        </w:rPr>
      </w:pPr>
      <w:r>
        <w:rPr>
          <w:rFonts w:hint="default"/>
        </w:rPr>
        <w:t>CMD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命令类型</w:t>
      </w:r>
    </w:p>
    <w:p w:rsidR="00996A36" w:rsidRDefault="00234819">
      <w:pPr>
        <w:ind w:left="840" w:firstLine="420"/>
        <w:jc w:val="left"/>
        <w:rPr>
          <w:rFonts w:hint="default"/>
        </w:rPr>
      </w:pPr>
      <w:r>
        <w:rPr>
          <w:rFonts w:hint="default"/>
        </w:rPr>
        <w:t>ACK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应答类型</w:t>
      </w:r>
      <w:r>
        <w:rPr>
          <w:rFonts w:hint="default"/>
        </w:rPr>
        <w:t xml:space="preserve"> (ACK = CMD + 0x40)</w:t>
      </w:r>
    </w:p>
    <w:p w:rsidR="00996A36" w:rsidRDefault="00234819">
      <w:pPr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>P1</w:t>
      </w:r>
      <w:r>
        <w:t>，</w:t>
      </w:r>
      <w:r>
        <w:rPr>
          <w:rFonts w:hint="default"/>
        </w:rPr>
        <w:t>P2</w:t>
      </w:r>
      <w:r>
        <w:t>，</w:t>
      </w:r>
      <w:r>
        <w:rPr>
          <w:rFonts w:hint="default"/>
        </w:rPr>
        <w:t>P3</w:t>
      </w:r>
      <w:r>
        <w:t>：</w:t>
      </w:r>
      <w:r>
        <w:rPr>
          <w:rFonts w:eastAsia="Times New Roman" w:hint="default"/>
        </w:rPr>
        <w:tab/>
      </w:r>
      <w:r>
        <w:t>命令参数</w:t>
      </w:r>
    </w:p>
    <w:p w:rsidR="00996A36" w:rsidRDefault="00234819">
      <w:pPr>
        <w:ind w:left="840" w:firstLine="420"/>
        <w:jc w:val="left"/>
        <w:rPr>
          <w:rFonts w:eastAsia="Times New Roman" w:hint="default"/>
        </w:rPr>
      </w:pPr>
      <w:r>
        <w:rPr>
          <w:rFonts w:hint="default"/>
        </w:rPr>
        <w:t>Q1</w:t>
      </w:r>
      <w:r>
        <w:t>，</w:t>
      </w:r>
      <w:r>
        <w:rPr>
          <w:rFonts w:hint="default"/>
        </w:rPr>
        <w:t>Q2</w:t>
      </w:r>
      <w:r>
        <w:t>，</w:t>
      </w:r>
      <w:r>
        <w:rPr>
          <w:rFonts w:hint="default"/>
        </w:rPr>
        <w:t>Q3</w:t>
      </w:r>
      <w:r>
        <w:t>：</w:t>
      </w:r>
      <w:r>
        <w:rPr>
          <w:rFonts w:eastAsia="Times New Roman" w:hint="default"/>
        </w:rPr>
        <w:tab/>
      </w:r>
      <w:r>
        <w:t>应答参数</w:t>
      </w:r>
    </w:p>
    <w:p w:rsidR="00996A36" w:rsidRDefault="00996A36">
      <w:pPr>
        <w:ind w:left="840" w:firstLine="420"/>
        <w:jc w:val="left"/>
        <w:rPr>
          <w:rFonts w:eastAsia="Times New Roman" w:hint="default"/>
        </w:rPr>
      </w:pPr>
    </w:p>
    <w:p w:rsidR="00996A36" w:rsidRDefault="00234819">
      <w:pPr>
        <w:ind w:left="1260" w:firstLine="420"/>
        <w:jc w:val="left"/>
        <w:rPr>
          <w:rFonts w:eastAsia="Times New Roman" w:hint="default"/>
        </w:rPr>
      </w:pPr>
      <w:r>
        <w:rPr>
          <w:rFonts w:hint="default"/>
        </w:rPr>
        <w:t>Q3</w:t>
      </w:r>
      <w:r>
        <w:t>多用于返回操作的有效性信息，此时可有如下取值：</w:t>
      </w:r>
    </w:p>
    <w:p w:rsidR="00996A36" w:rsidRDefault="00234819">
      <w:pPr>
        <w:ind w:left="840" w:firstLine="42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 xml:space="preserve">#define ACK_SUCCESS  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 xml:space="preserve">    </w:t>
      </w:r>
      <w:r>
        <w:rPr>
          <w:rFonts w:hint="default"/>
        </w:rPr>
        <w:tab/>
        <w:t>0x00</w:t>
      </w:r>
      <w:r>
        <w:rPr>
          <w:rFonts w:hint="default"/>
        </w:rPr>
        <w:tab/>
        <w:t>//</w:t>
      </w:r>
      <w:r>
        <w:t>操作成功</w:t>
      </w:r>
    </w:p>
    <w:p w:rsidR="00996A36" w:rsidRDefault="00234819">
      <w:pPr>
        <w:ind w:left="84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>#define ACK_FAIL</w:t>
      </w:r>
      <w:r>
        <w:rPr>
          <w:rFonts w:hint="default"/>
        </w:rPr>
        <w:tab/>
        <w:t xml:space="preserve">  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 xml:space="preserve">    </w:t>
      </w:r>
      <w:r>
        <w:rPr>
          <w:rFonts w:hint="default"/>
        </w:rPr>
        <w:tab/>
        <w:t>0x01</w:t>
      </w:r>
      <w:r>
        <w:rPr>
          <w:rFonts w:hint="default"/>
        </w:rPr>
        <w:tab/>
        <w:t>//</w:t>
      </w:r>
      <w:r>
        <w:t>操作失败</w:t>
      </w:r>
    </w:p>
    <w:p w:rsidR="00996A36" w:rsidRDefault="00234819">
      <w:pPr>
        <w:ind w:left="84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>#define ACK_FULL</w:t>
      </w:r>
      <w:r>
        <w:rPr>
          <w:rFonts w:hint="default"/>
        </w:rPr>
        <w:tab/>
        <w:t xml:space="preserve">  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 xml:space="preserve">    0x04</w:t>
      </w:r>
      <w:r>
        <w:rPr>
          <w:rFonts w:hint="default"/>
        </w:rPr>
        <w:tab/>
        <w:t>//</w:t>
      </w:r>
      <w:r>
        <w:t>指纹数据库已满</w:t>
      </w:r>
    </w:p>
    <w:p w:rsidR="00996A36" w:rsidRDefault="00234819">
      <w:pPr>
        <w:ind w:firstLineChars="800" w:firstLine="1680"/>
        <w:jc w:val="left"/>
        <w:rPr>
          <w:rFonts w:eastAsia="Times New Roman" w:hint="default"/>
        </w:rPr>
      </w:pPr>
      <w:r>
        <w:rPr>
          <w:rFonts w:hint="default"/>
        </w:rPr>
        <w:t xml:space="preserve">#define ACK_NO_USER   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 xml:space="preserve">    0x05</w:t>
      </w:r>
      <w:r>
        <w:rPr>
          <w:rFonts w:hint="default"/>
        </w:rPr>
        <w:tab/>
        <w:t>//</w:t>
      </w:r>
      <w:r>
        <w:t>无此用户（超出范围）</w:t>
      </w:r>
    </w:p>
    <w:p w:rsidR="00996A36" w:rsidRDefault="00234819">
      <w:pPr>
        <w:ind w:firstLineChars="800" w:firstLine="1680"/>
        <w:jc w:val="left"/>
        <w:rPr>
          <w:rFonts w:eastAsia="Times New Roman" w:hint="default"/>
        </w:rPr>
      </w:pPr>
      <w:r>
        <w:rPr>
          <w:rFonts w:hint="default"/>
        </w:rPr>
        <w:t>#define ACK_FINGER_OCCUPIED</w:t>
      </w:r>
      <w:r>
        <w:rPr>
          <w:rFonts w:hint="default"/>
        </w:rPr>
        <w:tab/>
        <w:t xml:space="preserve">    0x06</w:t>
      </w:r>
      <w:r>
        <w:rPr>
          <w:rFonts w:hint="default"/>
        </w:rPr>
        <w:tab/>
        <w:t>//</w:t>
      </w:r>
      <w:r>
        <w:t>指纹已存在</w:t>
      </w:r>
    </w:p>
    <w:p w:rsidR="00996A36" w:rsidRDefault="00234819">
      <w:pPr>
        <w:ind w:firstLineChars="800" w:firstLine="1680"/>
        <w:jc w:val="left"/>
        <w:rPr>
          <w:rFonts w:eastAsia="Times New Roman" w:hint="default"/>
        </w:rPr>
      </w:pPr>
      <w:r>
        <w:rPr>
          <w:rFonts w:hint="default"/>
        </w:rPr>
        <w:t xml:space="preserve">#define ACK_USER_OCCUPIED </w:t>
      </w:r>
      <w:r>
        <w:rPr>
          <w:rFonts w:eastAsia="Times New Roman" w:hint="default"/>
        </w:rPr>
        <w:tab/>
      </w:r>
      <w:r>
        <w:rPr>
          <w:rFonts w:hint="default"/>
        </w:rPr>
        <w:t xml:space="preserve">    0x07 </w:t>
      </w:r>
      <w:r>
        <w:rPr>
          <w:rFonts w:eastAsia="Times New Roman" w:hint="default"/>
        </w:rPr>
        <w:tab/>
      </w:r>
      <w:r>
        <w:rPr>
          <w:rFonts w:hint="default"/>
        </w:rPr>
        <w:t>//</w:t>
      </w:r>
      <w:r>
        <w:t>用户已存在</w:t>
      </w:r>
    </w:p>
    <w:p w:rsidR="00996A36" w:rsidRDefault="00234819">
      <w:pPr>
        <w:ind w:left="84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 xml:space="preserve">#define ACK_TIMEOUT  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 xml:space="preserve">    0x08</w:t>
      </w:r>
      <w:r>
        <w:rPr>
          <w:rFonts w:hint="default"/>
        </w:rPr>
        <w:tab/>
        <w:t>//</w:t>
      </w:r>
      <w:r>
        <w:t>采集超时</w:t>
      </w:r>
    </w:p>
    <w:p w:rsidR="00996A36" w:rsidRDefault="00234819">
      <w:pPr>
        <w:ind w:left="84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>#define PERIOD_TIME_INVALIDSET    0x09    //</w:t>
      </w:r>
      <w:r>
        <w:t>此用户不允许设置时段（管理员、用户）</w:t>
      </w:r>
    </w:p>
    <w:p w:rsidR="00996A36" w:rsidRDefault="00234819">
      <w:pPr>
        <w:ind w:left="840"/>
        <w:jc w:val="left"/>
        <w:rPr>
          <w:rFonts w:eastAsia="Times New Roman" w:hint="default"/>
        </w:rPr>
      </w:pPr>
      <w:r>
        <w:rPr>
          <w:rFonts w:hint="default"/>
        </w:rPr>
        <w:t xml:space="preserve">        #define ID_NOT_USED                0x0A    //</w:t>
      </w:r>
      <w:r>
        <w:t>该</w:t>
      </w:r>
      <w:r>
        <w:rPr>
          <w:rFonts w:hint="default"/>
        </w:rPr>
        <w:t>ID</w:t>
      </w:r>
      <w:r>
        <w:t>号还未分配用户，不能设置时段</w:t>
      </w:r>
    </w:p>
    <w:p w:rsidR="00996A36" w:rsidRDefault="00234819">
      <w:pPr>
        <w:ind w:left="840"/>
        <w:jc w:val="left"/>
        <w:rPr>
          <w:rFonts w:eastAsia="Times New Roman" w:hint="default"/>
        </w:rPr>
      </w:pPr>
      <w:r>
        <w:rPr>
          <w:rFonts w:hint="default"/>
        </w:rPr>
        <w:t xml:space="preserve">        #define NO_NOTE                    0x0B    //</w:t>
      </w:r>
      <w:r>
        <w:t>没有记录</w:t>
      </w:r>
    </w:p>
    <w:p w:rsidR="00996A36" w:rsidRDefault="00234819">
      <w:pPr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hint="default"/>
        </w:rPr>
        <w:t>CHK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校验和，为第</w:t>
      </w:r>
      <w:r>
        <w:rPr>
          <w:rFonts w:hint="default"/>
        </w:rPr>
        <w:t>2</w:t>
      </w:r>
      <w:r>
        <w:t>字节到第</w:t>
      </w:r>
      <w:r>
        <w:rPr>
          <w:rFonts w:hint="default"/>
        </w:rPr>
        <w:t>6</w:t>
      </w:r>
      <w:r>
        <w:t>字节的异或值</w:t>
      </w:r>
    </w:p>
    <w:p w:rsidR="00996A36" w:rsidRDefault="00996A36">
      <w:pPr>
        <w:jc w:val="left"/>
        <w:rPr>
          <w:rFonts w:eastAsia="Times New Roman" w:hint="default"/>
        </w:rPr>
      </w:pPr>
    </w:p>
    <w:p w:rsidR="00996A36" w:rsidRDefault="00234819">
      <w:pPr>
        <w:ind w:left="420" w:firstLine="420"/>
        <w:jc w:val="left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）</w:t>
      </w:r>
      <w:r>
        <w:rPr>
          <w:rFonts w:hint="default"/>
          <w:b/>
        </w:rPr>
        <w:t>&gt; 8</w:t>
      </w:r>
      <w:r>
        <w:rPr>
          <w:b/>
        </w:rPr>
        <w:t>字节，数据由两部分组成：数据头</w:t>
      </w:r>
      <w:r>
        <w:rPr>
          <w:rFonts w:hint="default"/>
          <w:b/>
        </w:rPr>
        <w:t>+</w:t>
      </w:r>
      <w:r>
        <w:rPr>
          <w:b/>
        </w:rPr>
        <w:t>数据包</w:t>
      </w:r>
    </w:p>
    <w:p w:rsidR="00996A36" w:rsidRDefault="00234819">
      <w:pPr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数据头格式：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720"/>
        <w:gridCol w:w="893"/>
        <w:gridCol w:w="1120"/>
        <w:gridCol w:w="720"/>
        <w:gridCol w:w="720"/>
        <w:gridCol w:w="720"/>
      </w:tblGrid>
      <w:tr w:rsidR="00996A3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CMD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 Len)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P3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  <w:tr w:rsidR="00996A36">
        <w:trPr>
          <w:trHeight w:val="2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Q3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>
      <w:pPr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说明：</w:t>
      </w:r>
    </w:p>
    <w:p w:rsidR="00996A36" w:rsidRDefault="00234819">
      <w:pPr>
        <w:ind w:left="840" w:firstLine="420"/>
        <w:jc w:val="left"/>
        <w:rPr>
          <w:rFonts w:eastAsia="Times New Roman" w:hint="default"/>
        </w:rPr>
      </w:pPr>
      <w:r>
        <w:rPr>
          <w:rFonts w:hint="default"/>
        </w:rPr>
        <w:t>DN</w:t>
      </w:r>
      <w:r>
        <w:t>，</w:t>
      </w:r>
      <w:r>
        <w:rPr>
          <w:rFonts w:hint="default"/>
        </w:rPr>
        <w:t>CMD</w:t>
      </w:r>
      <w:r>
        <w:t>，</w:t>
      </w:r>
      <w:r>
        <w:rPr>
          <w:rFonts w:hint="default"/>
        </w:rPr>
        <w:t>ACK</w:t>
      </w:r>
      <w:r>
        <w:t>，</w:t>
      </w:r>
      <w:r>
        <w:rPr>
          <w:rFonts w:hint="default"/>
        </w:rPr>
        <w:t>Q3</w:t>
      </w:r>
      <w:r>
        <w:t>的定义同上</w:t>
      </w:r>
    </w:p>
    <w:p w:rsidR="00996A36" w:rsidRDefault="00234819">
      <w:pPr>
        <w:ind w:left="840" w:firstLine="420"/>
        <w:jc w:val="left"/>
        <w:rPr>
          <w:rFonts w:eastAsia="Times New Roman" w:hint="default"/>
        </w:rPr>
      </w:pPr>
      <w:r>
        <w:rPr>
          <w:rFonts w:hint="default"/>
        </w:rPr>
        <w:t>Len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数据包内有效数据长度，</w:t>
      </w:r>
      <w:r>
        <w:rPr>
          <w:rFonts w:hint="default"/>
        </w:rPr>
        <w:t>16</w:t>
      </w:r>
      <w:r>
        <w:t>位，由两字节组成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rPr>
          <w:rFonts w:eastAsia="Times New Roman" w:hint="default"/>
        </w:rPr>
        <w:lastRenderedPageBreak/>
        <w:tab/>
      </w:r>
      <w:r>
        <w:rPr>
          <w:rFonts w:hint="default"/>
        </w:rPr>
        <w:t>Hi(Len)</w:t>
      </w:r>
      <w:r>
        <w:t>：</w:t>
      </w:r>
      <w:r>
        <w:rPr>
          <w:rFonts w:eastAsia="Times New Roman" w:hint="default"/>
        </w:rPr>
        <w:tab/>
      </w:r>
      <w:r>
        <w:t>数据包长度高</w:t>
      </w:r>
      <w:r>
        <w:rPr>
          <w:rFonts w:hint="default"/>
        </w:rPr>
        <w:t>8</w:t>
      </w:r>
      <w:r>
        <w:t>位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>Low(Len)</w:t>
      </w:r>
      <w:r>
        <w:t>：</w:t>
      </w:r>
      <w:r>
        <w:rPr>
          <w:rFonts w:eastAsia="Times New Roman" w:hint="default"/>
        </w:rPr>
        <w:tab/>
      </w:r>
      <w:r>
        <w:t>数据包长度低</w:t>
      </w:r>
      <w:r>
        <w:rPr>
          <w:rFonts w:hint="default"/>
        </w:rPr>
        <w:t>8</w:t>
      </w:r>
      <w:r>
        <w:t>位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>CHK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校验和，为第</w:t>
      </w:r>
      <w:r>
        <w:rPr>
          <w:rFonts w:hint="default"/>
        </w:rPr>
        <w:t>2</w:t>
      </w:r>
      <w:r>
        <w:t>字节到第</w:t>
      </w:r>
      <w:r>
        <w:rPr>
          <w:rFonts w:hint="default"/>
        </w:rPr>
        <w:t>6</w:t>
      </w:r>
      <w:r>
        <w:t>字节的异或值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t>数据包格式：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3060"/>
        <w:gridCol w:w="1398"/>
        <w:gridCol w:w="1122"/>
      </w:tblGrid>
      <w:tr w:rsidR="00996A36">
        <w:trPr>
          <w:cantSplit/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2…Len + 1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Len + 2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+ 3</w:t>
            </w:r>
          </w:p>
        </w:tc>
      </w:tr>
      <w:tr w:rsidR="00996A36">
        <w:trPr>
          <w:cantSplit/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Data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  <w:tr w:rsidR="00996A36">
        <w:trPr>
          <w:cantSplit/>
          <w:trHeight w:val="2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Data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>
            <w:pPr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t>说明：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>Len</w:t>
      </w:r>
      <w:r>
        <w:t>即为</w:t>
      </w:r>
      <w:r>
        <w:rPr>
          <w:rFonts w:hint="default"/>
        </w:rPr>
        <w:t>Data</w:t>
      </w:r>
      <w:r>
        <w:t>的字节数；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>CHK</w:t>
      </w:r>
      <w:r>
        <w:t>：</w:t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校验和，为第</w:t>
      </w:r>
      <w:r>
        <w:rPr>
          <w:rFonts w:hint="default"/>
        </w:rPr>
        <w:t>2</w:t>
      </w:r>
      <w:r>
        <w:t>字节到第</w:t>
      </w:r>
      <w:r>
        <w:rPr>
          <w:rFonts w:hint="default"/>
        </w:rPr>
        <w:t>Len - 2</w:t>
      </w:r>
      <w:r>
        <w:t>字节的异或值</w:t>
      </w:r>
    </w:p>
    <w:p w:rsidR="00996A36" w:rsidRDefault="00234819">
      <w:pPr>
        <w:ind w:left="420" w:firstLine="420"/>
        <w:jc w:val="left"/>
        <w:rPr>
          <w:rFonts w:eastAsia="Times New Roman" w:hint="default"/>
        </w:rPr>
      </w:pPr>
      <w:r>
        <w:t>发送完数据头后紧接着发送数据包。</w:t>
      </w:r>
    </w:p>
    <w:p w:rsidR="00996A36" w:rsidRDefault="00996A36">
      <w:pPr>
        <w:ind w:left="420" w:firstLine="420"/>
        <w:jc w:val="left"/>
        <w:rPr>
          <w:rFonts w:eastAsia="Times New Roman" w:hint="default"/>
        </w:rPr>
      </w:pPr>
    </w:p>
    <w:p w:rsidR="00996A36" w:rsidRDefault="00234819">
      <w:pPr>
        <w:numPr>
          <w:ilvl w:val="0"/>
          <w:numId w:val="1"/>
        </w:numPr>
        <w:tabs>
          <w:tab w:val="left" w:pos="420"/>
        </w:tabs>
        <w:jc w:val="left"/>
        <w:rPr>
          <w:rFonts w:eastAsia="Times New Roman" w:hint="default"/>
          <w:b/>
        </w:rPr>
      </w:pPr>
      <w:r>
        <w:rPr>
          <w:b/>
        </w:rPr>
        <w:t>命令类型</w:t>
      </w: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1</w:t>
      </w:r>
      <w:r>
        <w:rPr>
          <w:b/>
        </w:rPr>
        <w:t>串口测试（命令</w:t>
      </w:r>
      <w:r>
        <w:rPr>
          <w:rFonts w:hint="default"/>
          <w:b/>
        </w:rPr>
        <w:t>/</w:t>
      </w:r>
      <w:r>
        <w:rPr>
          <w:b/>
        </w:rPr>
        <w:t>应答均为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8"/>
        <w:gridCol w:w="853"/>
        <w:gridCol w:w="853"/>
        <w:gridCol w:w="853"/>
        <w:gridCol w:w="854"/>
        <w:gridCol w:w="853"/>
        <w:gridCol w:w="853"/>
        <w:gridCol w:w="853"/>
        <w:gridCol w:w="854"/>
      </w:tblGrid>
      <w:tr w:rsidR="00996A36">
        <w:trPr>
          <w:trHeight w:val="3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9"/>
        <w:gridCol w:w="750"/>
        <w:gridCol w:w="750"/>
        <w:gridCol w:w="750"/>
        <w:gridCol w:w="750"/>
        <w:gridCol w:w="750"/>
        <w:gridCol w:w="1675"/>
        <w:gridCol w:w="674"/>
        <w:gridCol w:w="666"/>
      </w:tblGrid>
      <w:tr w:rsidR="00996A36">
        <w:trPr>
          <w:trHeight w:val="31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996A36" w:rsidP="006653E6">
      <w:pPr>
        <w:snapToGrid w:val="0"/>
        <w:spacing w:beforeLines="50"/>
        <w:rPr>
          <w:rFonts w:eastAsia="Times New Roman" w:hint="default"/>
          <w:b/>
        </w:rPr>
      </w:pPr>
    </w:p>
    <w:p w:rsidR="00996A36" w:rsidRDefault="00234819" w:rsidP="006653E6">
      <w:pPr>
        <w:snapToGrid w:val="0"/>
        <w:spacing w:beforeLines="50"/>
        <w:ind w:firstLine="420"/>
        <w:rPr>
          <w:rFonts w:hint="default"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1</w:t>
      </w:r>
      <w:r>
        <w:rPr>
          <w:rFonts w:ascii="宋体" w:hAnsi="宋体"/>
          <w:b/>
        </w:rPr>
        <w:t>读取</w:t>
      </w:r>
      <w:r>
        <w:rPr>
          <w:rFonts w:ascii="宋体" w:hAnsi="宋体"/>
          <w:b/>
          <w:lang w:eastAsia="zh-TW"/>
        </w:rPr>
        <w:t>登记数据</w:t>
      </w:r>
      <w:r>
        <w:rPr>
          <w:b/>
        </w:rPr>
        <w:t>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&gt;=8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6"/>
        <w:gridCol w:w="734"/>
        <w:gridCol w:w="540"/>
        <w:gridCol w:w="720"/>
        <w:gridCol w:w="900"/>
        <w:gridCol w:w="900"/>
        <w:gridCol w:w="1613"/>
        <w:gridCol w:w="701"/>
        <w:gridCol w:w="700"/>
      </w:tblGrid>
      <w:tr w:rsidR="00996A36">
        <w:trPr>
          <w:trHeight w:val="31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号（低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备份登记号码</w:t>
            </w:r>
          </w:p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</w:rPr>
            </w:pPr>
            <w:r>
              <w:rPr>
                <w:rFonts w:hint="default"/>
              </w:rPr>
              <w:t xml:space="preserve"> 1</w:t>
            </w:r>
            <w:r>
              <w:t>：指纹用户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</w:t>
            </w:r>
            <w:r>
              <w:t>：密码用户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4</w:t>
            </w:r>
            <w:r>
              <w:t>：</w:t>
            </w:r>
            <w:r>
              <w:rPr>
                <w:rFonts w:hint="default"/>
              </w:rPr>
              <w:t>IC</w:t>
            </w:r>
            <w:r>
              <w:t>卡用户</w:t>
            </w:r>
          </w:p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</w:rPr>
            </w:pPr>
            <w:r>
              <w:rPr>
                <w:rFonts w:hint="default"/>
              </w:rPr>
              <w:t xml:space="preserve"> 8</w:t>
            </w:r>
            <w:r>
              <w:t>：遥控器用户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p w:rsidR="00996A36" w:rsidRDefault="00234819" w:rsidP="006653E6">
      <w:pPr>
        <w:numPr>
          <w:ilvl w:val="0"/>
          <w:numId w:val="2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t>如果所取的用户不存在，应答格式如下：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780"/>
        <w:gridCol w:w="780"/>
        <w:gridCol w:w="780"/>
        <w:gridCol w:w="1800"/>
        <w:gridCol w:w="720"/>
        <w:gridCol w:w="720"/>
      </w:tblGrid>
      <w:tr w:rsidR="00996A36">
        <w:trPr>
          <w:trHeight w:val="31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ab/>
            </w:r>
            <w:r>
              <w:t>字节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ACK__NOUSER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numPr>
          <w:ilvl w:val="0"/>
          <w:numId w:val="2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t>如果</w:t>
      </w:r>
      <w:r>
        <w:rPr>
          <w:rFonts w:hint="default"/>
        </w:rPr>
        <w:t>P3</w:t>
      </w:r>
      <w:r>
        <w:t>为</w:t>
      </w:r>
      <w:r>
        <w:rPr>
          <w:rFonts w:hint="default"/>
          <w:color w:val="FF0000"/>
        </w:rPr>
        <w:t>2</w:t>
      </w:r>
      <w:r>
        <w:t>（取密码用户），应答格式如下：</w:t>
      </w:r>
    </w:p>
    <w:p w:rsidR="00996A36" w:rsidRDefault="00234819" w:rsidP="006653E6">
      <w:pPr>
        <w:numPr>
          <w:ilvl w:val="0"/>
          <w:numId w:val="2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lastRenderedPageBreak/>
        <w:t>如果所取的用户不存在，应答格式如下：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780"/>
        <w:gridCol w:w="780"/>
        <w:gridCol w:w="780"/>
        <w:gridCol w:w="1800"/>
        <w:gridCol w:w="720"/>
        <w:gridCol w:w="720"/>
      </w:tblGrid>
      <w:tr w:rsidR="00996A36">
        <w:trPr>
          <w:trHeight w:val="31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ab/>
            </w:r>
            <w:r>
              <w:t>字节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ACK_NOUSER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numPr>
          <w:ilvl w:val="0"/>
          <w:numId w:val="2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t>如果为取密码数据，应答格式如下：</w:t>
      </w:r>
    </w:p>
    <w:p w:rsidR="00996A36" w:rsidRDefault="00234819" w:rsidP="006653E6">
      <w:pPr>
        <w:numPr>
          <w:ilvl w:val="0"/>
          <w:numId w:val="3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t>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720"/>
        <w:gridCol w:w="900"/>
        <w:gridCol w:w="1080"/>
        <w:gridCol w:w="1800"/>
        <w:gridCol w:w="720"/>
        <w:gridCol w:w="720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numPr>
          <w:ilvl w:val="0"/>
          <w:numId w:val="3"/>
        </w:numPr>
        <w:tabs>
          <w:tab w:val="left" w:pos="1200"/>
        </w:tabs>
        <w:snapToGrid w:val="0"/>
        <w:spacing w:beforeLines="50"/>
        <w:rPr>
          <w:rFonts w:eastAsia="Times New Roman" w:hint="default"/>
          <w:color w:val="FF0000"/>
        </w:rPr>
      </w:pPr>
      <w:r>
        <w:rPr>
          <w:color w:val="FF0000"/>
        </w:rPr>
        <w:t>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360"/>
        <w:gridCol w:w="720"/>
        <w:gridCol w:w="360"/>
        <w:gridCol w:w="540"/>
        <w:gridCol w:w="540"/>
        <w:gridCol w:w="360"/>
        <w:gridCol w:w="540"/>
        <w:gridCol w:w="540"/>
        <w:gridCol w:w="180"/>
        <w:gridCol w:w="900"/>
        <w:gridCol w:w="1080"/>
        <w:gridCol w:w="1080"/>
      </w:tblGrid>
      <w:tr w:rsidR="00996A36">
        <w:trPr>
          <w:cantSplit/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8</w:t>
            </w:r>
          </w:p>
        </w:tc>
      </w:tr>
      <w:tr w:rsidR="00996A36">
        <w:trPr>
          <w:cantSplit/>
          <w:trHeight w:val="5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0xF6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用户号（位</w:t>
            </w:r>
            <w:r>
              <w:rPr>
                <w:rFonts w:hint="default"/>
                <w:color w:val="FF0000"/>
              </w:rPr>
              <w:t>15</w:t>
            </w:r>
            <w:r>
              <w:rPr>
                <w:rFonts w:eastAsia="Times New Roman" w:hint="default"/>
                <w:color w:val="FF0000"/>
              </w:rPr>
              <w:t>-</w:t>
            </w:r>
            <w:r>
              <w:rPr>
                <w:rFonts w:hint="default"/>
                <w:color w:val="FF0000"/>
              </w:rPr>
              <w:t>8</w:t>
            </w:r>
            <w:r>
              <w:rPr>
                <w:color w:val="FF0000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用户号（位</w:t>
            </w:r>
            <w:r>
              <w:rPr>
                <w:rFonts w:hint="default"/>
                <w:color w:val="FF0000"/>
              </w:rPr>
              <w:t>7</w:t>
            </w:r>
            <w:r>
              <w:rPr>
                <w:rFonts w:eastAsia="Times New Roman" w:hint="default"/>
                <w:color w:val="FF0000"/>
              </w:rPr>
              <w:t>-0</w:t>
            </w:r>
            <w:r>
              <w:rPr>
                <w:color w:val="FF0000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用户权限（</w:t>
            </w:r>
            <w:r>
              <w:rPr>
                <w:rFonts w:hint="default"/>
                <w:color w:val="FF0000"/>
              </w:rPr>
              <w:t>1/3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47-40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39-32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31-24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23-16</w:t>
            </w:r>
            <w:r>
              <w:rPr>
                <w:color w:val="FF0000"/>
              </w:rPr>
              <w:t>）</w:t>
            </w:r>
          </w:p>
        </w:tc>
      </w:tr>
      <w:tr w:rsidR="00996A36">
        <w:trPr>
          <w:gridAfter w:val="3"/>
          <w:wAfter w:w="3060" w:type="dxa"/>
          <w:cantSplit/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字节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13</w:t>
            </w:r>
          </w:p>
        </w:tc>
      </w:tr>
      <w:tr w:rsidR="00996A36">
        <w:trPr>
          <w:gridAfter w:val="3"/>
          <w:wAfter w:w="3060" w:type="dxa"/>
          <w:cantSplit/>
          <w:trHeight w:val="5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应答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15-8</w:t>
            </w:r>
            <w:r>
              <w:rPr>
                <w:color w:val="FF0000"/>
              </w:rPr>
              <w:t>位）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7-</w:t>
            </w:r>
            <w:r>
              <w:rPr>
                <w:rFonts w:eastAsia="Times New Roman" w:hint="default"/>
                <w:color w:val="FF0000"/>
              </w:rPr>
              <w:t>0</w:t>
            </w:r>
            <w:r>
              <w:rPr>
                <w:color w:val="FF0000"/>
              </w:rPr>
              <w:t>位）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color w:val="FF0000"/>
              </w:rPr>
              <w:t>密码位数</w:t>
            </w:r>
            <w:r>
              <w:rPr>
                <w:rFonts w:hint="default"/>
                <w:color w:val="FF0000"/>
              </w:rPr>
              <w:t>(6</w:t>
            </w:r>
            <w:r>
              <w:rPr>
                <w:rFonts w:eastAsia="Times New Roman" w:hint="default"/>
                <w:color w:val="FF0000"/>
              </w:rPr>
              <w:t>-</w:t>
            </w:r>
            <w:r>
              <w:rPr>
                <w:rFonts w:hint="default"/>
                <w:color w:val="FF0000"/>
              </w:rPr>
              <w:t>12)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CHK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说明：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如果密码不存在，则第</w:t>
      </w:r>
      <w:r>
        <w:rPr>
          <w:rFonts w:hint="default"/>
          <w:color w:val="FF0000"/>
        </w:rPr>
        <w:t>5/6/7/8/9/10/11</w:t>
      </w:r>
      <w:r>
        <w:t>字节均返回</w:t>
      </w:r>
      <w:r>
        <w:rPr>
          <w:rFonts w:hint="default"/>
        </w:rPr>
        <w:t>0xFF</w:t>
      </w:r>
      <w:r>
        <w:t>；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>Len</w:t>
      </w:r>
      <w:r>
        <w:t>恒为</w:t>
      </w:r>
      <w:r>
        <w:rPr>
          <w:rFonts w:hint="default"/>
          <w:color w:val="FF0000"/>
        </w:rPr>
        <w:t>10</w:t>
      </w:r>
      <w:r>
        <w:t>。</w:t>
      </w:r>
    </w:p>
    <w:p w:rsidR="00996A36" w:rsidRDefault="00234819" w:rsidP="006653E6">
      <w:pPr>
        <w:snapToGrid w:val="0"/>
        <w:spacing w:beforeLines="50"/>
        <w:ind w:left="840"/>
        <w:rPr>
          <w:rFonts w:hint="default"/>
        </w:rPr>
      </w:pPr>
      <w:r>
        <w:rPr>
          <w:rFonts w:hint="default"/>
        </w:rPr>
        <w:t>C</w:t>
      </w:r>
      <w:r>
        <w:t>）如果</w:t>
      </w:r>
      <w:r>
        <w:rPr>
          <w:rFonts w:hint="default"/>
        </w:rPr>
        <w:t>P3</w:t>
      </w:r>
      <w:r>
        <w:t>为</w:t>
      </w:r>
      <w:r>
        <w:rPr>
          <w:rFonts w:hint="default"/>
          <w:color w:val="FF0000"/>
        </w:rPr>
        <w:t>1</w:t>
      </w:r>
      <w:r>
        <w:t>（取指纹用户），应答格式如下：</w:t>
      </w:r>
      <w:r>
        <w:rPr>
          <w:rFonts w:hint="default"/>
        </w:rPr>
        <w:t xml:space="preserve"> 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540"/>
        <w:gridCol w:w="720"/>
        <w:gridCol w:w="900"/>
        <w:gridCol w:w="1080"/>
        <w:gridCol w:w="1800"/>
        <w:gridCol w:w="720"/>
        <w:gridCol w:w="720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703"/>
        <w:gridCol w:w="703"/>
        <w:gridCol w:w="703"/>
        <w:gridCol w:w="1620"/>
        <w:gridCol w:w="1260"/>
        <w:gridCol w:w="1034"/>
      </w:tblGrid>
      <w:tr w:rsidR="00996A36">
        <w:trPr>
          <w:cantSplit/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5 --</w:t>
            </w:r>
            <w:r>
              <w:rPr>
                <w:rFonts w:eastAsia="Times New Roman" w:hint="default"/>
              </w:rPr>
              <w:t>-</w:t>
            </w:r>
            <w:r>
              <w:rPr>
                <w:rFonts w:hint="default"/>
              </w:rPr>
              <w:t xml:space="preserve"> Len + 1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+ 3</w:t>
            </w:r>
          </w:p>
        </w:tc>
      </w:tr>
      <w:tr w:rsidR="00996A36">
        <w:trPr>
          <w:cantSplit/>
          <w:trHeight w:val="51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用户权限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(1/3)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指纹特征值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说明：</w:t>
      </w:r>
      <w:r>
        <w:rPr>
          <w:rFonts w:hint="default"/>
        </w:rPr>
        <w:t xml:space="preserve"> </w:t>
      </w:r>
    </w:p>
    <w:p w:rsidR="00996A36" w:rsidRDefault="00234819" w:rsidP="006653E6">
      <w:pPr>
        <w:snapToGrid w:val="0"/>
        <w:spacing w:beforeLines="50"/>
        <w:ind w:leftChars="400" w:left="840" w:firstLineChars="200" w:firstLine="420"/>
        <w:rPr>
          <w:rFonts w:eastAsia="Times New Roman" w:hint="default"/>
        </w:rPr>
      </w:pPr>
      <w:r>
        <w:t>指纹特征值长度</w:t>
      </w:r>
      <w:r>
        <w:rPr>
          <w:rFonts w:hint="default"/>
        </w:rPr>
        <w:t>Len - 3</w:t>
      </w:r>
      <w:r>
        <w:t>恒为</w:t>
      </w:r>
      <w:r>
        <w:rPr>
          <w:rFonts w:hint="default"/>
        </w:rPr>
        <w:t>338</w:t>
      </w:r>
      <w:r>
        <w:t>字节。</w:t>
      </w:r>
    </w:p>
    <w:p w:rsidR="00996A36" w:rsidRDefault="00234819" w:rsidP="006653E6">
      <w:pPr>
        <w:snapToGrid w:val="0"/>
        <w:spacing w:beforeLines="50"/>
        <w:ind w:leftChars="400" w:left="840" w:firstLineChars="200" w:firstLine="420"/>
        <w:rPr>
          <w:rFonts w:eastAsia="Times New Roman" w:hint="default"/>
        </w:rPr>
      </w:pPr>
      <w:r>
        <w:t>用户权限不理，通信时统一设为</w:t>
      </w:r>
      <w:r>
        <w:rPr>
          <w:rFonts w:eastAsia="Times New Roman" w:hint="default"/>
        </w:rPr>
        <w:t>0</w:t>
      </w:r>
      <w:r>
        <w:t>。</w:t>
      </w:r>
    </w:p>
    <w:p w:rsidR="00996A36" w:rsidRDefault="00234819" w:rsidP="006653E6">
      <w:pPr>
        <w:snapToGrid w:val="0"/>
        <w:spacing w:beforeLines="50"/>
        <w:ind w:firstLine="420"/>
        <w:rPr>
          <w:rFonts w:hint="default"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2</w:t>
      </w:r>
      <w:r>
        <w:rPr>
          <w:rFonts w:ascii="宋体" w:hAnsi="宋体"/>
          <w:b/>
        </w:rPr>
        <w:t>写</w:t>
      </w:r>
      <w:r>
        <w:rPr>
          <w:rFonts w:ascii="宋体" w:hAnsi="宋体"/>
          <w:b/>
          <w:lang w:eastAsia="zh-TW"/>
        </w:rPr>
        <w:t>登记数据</w:t>
      </w:r>
      <w:r>
        <w:rPr>
          <w:b/>
        </w:rPr>
        <w:t>（命令</w:t>
      </w:r>
      <w:r>
        <w:rPr>
          <w:rFonts w:hint="default"/>
          <w:b/>
        </w:rPr>
        <w:t>&gt;8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p w:rsidR="00996A36" w:rsidRDefault="00234819" w:rsidP="006653E6">
      <w:pPr>
        <w:numPr>
          <w:ilvl w:val="0"/>
          <w:numId w:val="4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lastRenderedPageBreak/>
        <w:t>如果为写密码数据，命令格式为：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1</w:t>
      </w:r>
      <w:r>
        <w:rPr>
          <w:color w:val="FF0000"/>
        </w:rP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669"/>
        <w:gridCol w:w="720"/>
        <w:gridCol w:w="900"/>
        <w:gridCol w:w="1080"/>
        <w:gridCol w:w="1244"/>
        <w:gridCol w:w="705"/>
        <w:gridCol w:w="705"/>
      </w:tblGrid>
      <w:tr w:rsidR="00996A36">
        <w:trPr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命令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0xF6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0x91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Hi(Len)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Low(Len)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2</w:t>
            </w:r>
            <w:r>
              <w:rPr>
                <w:color w:val="FF0000"/>
              </w:rPr>
              <w:t>：写密码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CHK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 xml:space="preserve">2) </w:t>
      </w:r>
      <w:r>
        <w:rPr>
          <w:color w:val="FF0000"/>
        </w:rPr>
        <w:t>数据包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360"/>
        <w:gridCol w:w="720"/>
        <w:gridCol w:w="360"/>
        <w:gridCol w:w="540"/>
        <w:gridCol w:w="540"/>
        <w:gridCol w:w="360"/>
        <w:gridCol w:w="540"/>
        <w:gridCol w:w="540"/>
        <w:gridCol w:w="180"/>
        <w:gridCol w:w="900"/>
        <w:gridCol w:w="1080"/>
        <w:gridCol w:w="1080"/>
      </w:tblGrid>
      <w:tr w:rsidR="00996A36">
        <w:trPr>
          <w:cantSplit/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8</w:t>
            </w:r>
          </w:p>
        </w:tc>
      </w:tr>
      <w:tr w:rsidR="00996A36">
        <w:trPr>
          <w:cantSplit/>
          <w:trHeight w:val="5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0xF6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用户号（位</w:t>
            </w:r>
            <w:r>
              <w:rPr>
                <w:rFonts w:hint="default"/>
                <w:color w:val="FF0000"/>
              </w:rPr>
              <w:t>15</w:t>
            </w:r>
            <w:r>
              <w:rPr>
                <w:rFonts w:eastAsia="Times New Roman" w:hint="default"/>
                <w:color w:val="FF0000"/>
              </w:rPr>
              <w:t>-</w:t>
            </w:r>
            <w:r>
              <w:rPr>
                <w:rFonts w:hint="default"/>
                <w:color w:val="FF0000"/>
              </w:rPr>
              <w:t>8</w:t>
            </w:r>
            <w:r>
              <w:rPr>
                <w:color w:val="FF0000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用户号（位</w:t>
            </w:r>
            <w:r>
              <w:rPr>
                <w:rFonts w:hint="default"/>
                <w:color w:val="FF0000"/>
              </w:rPr>
              <w:t>7</w:t>
            </w:r>
            <w:r>
              <w:rPr>
                <w:rFonts w:eastAsia="Times New Roman" w:hint="default"/>
                <w:color w:val="FF0000"/>
              </w:rPr>
              <w:t>-0</w:t>
            </w:r>
            <w:r>
              <w:rPr>
                <w:color w:val="FF0000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用户权限（</w:t>
            </w:r>
            <w:r>
              <w:rPr>
                <w:rFonts w:hint="default"/>
                <w:color w:val="FF0000"/>
              </w:rPr>
              <w:t>1/3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47-40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39-32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31-24</w:t>
            </w:r>
            <w:r>
              <w:rPr>
                <w:color w:val="FF0000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23-16</w:t>
            </w:r>
            <w:r>
              <w:rPr>
                <w:color w:val="FF0000"/>
              </w:rPr>
              <w:t>）</w:t>
            </w:r>
          </w:p>
        </w:tc>
      </w:tr>
      <w:tr w:rsidR="00996A36">
        <w:trPr>
          <w:gridAfter w:val="3"/>
          <w:wAfter w:w="3060" w:type="dxa"/>
          <w:cantSplit/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字节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13</w:t>
            </w:r>
          </w:p>
        </w:tc>
      </w:tr>
      <w:tr w:rsidR="00996A36">
        <w:trPr>
          <w:gridAfter w:val="3"/>
          <w:wAfter w:w="3060" w:type="dxa"/>
          <w:cantSplit/>
          <w:trHeight w:val="5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应答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15-8</w:t>
            </w:r>
            <w:r>
              <w:rPr>
                <w:color w:val="FF0000"/>
              </w:rPr>
              <w:t>位）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密码（位</w:t>
            </w:r>
            <w:r>
              <w:rPr>
                <w:rFonts w:hint="default"/>
                <w:color w:val="FF0000"/>
              </w:rPr>
              <w:t>7-</w:t>
            </w:r>
            <w:r>
              <w:rPr>
                <w:rFonts w:eastAsia="Times New Roman" w:hint="default"/>
                <w:color w:val="FF0000"/>
              </w:rPr>
              <w:t>0</w:t>
            </w:r>
            <w:r>
              <w:rPr>
                <w:color w:val="FF0000"/>
              </w:rPr>
              <w:t>位）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color w:val="FF0000"/>
              </w:rPr>
              <w:t>密码位数</w:t>
            </w:r>
            <w:r>
              <w:rPr>
                <w:rFonts w:hint="default"/>
                <w:color w:val="FF0000"/>
              </w:rPr>
              <w:t>(6</w:t>
            </w:r>
            <w:r>
              <w:rPr>
                <w:rFonts w:eastAsia="Times New Roman" w:hint="default"/>
                <w:color w:val="FF0000"/>
              </w:rPr>
              <w:t>-</w:t>
            </w:r>
            <w:r>
              <w:rPr>
                <w:rFonts w:hint="default"/>
                <w:color w:val="FF0000"/>
              </w:rPr>
              <w:t>12)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CHK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t>说明：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hint="default"/>
        </w:rPr>
        <w:t>Len</w:t>
      </w:r>
      <w:r>
        <w:t>恒为</w:t>
      </w:r>
      <w:r>
        <w:rPr>
          <w:rFonts w:hint="default"/>
          <w:color w:val="FF0000"/>
        </w:rPr>
        <w:t>10</w:t>
      </w:r>
      <w:r>
        <w:t>；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 xml:space="preserve">    </w:t>
      </w:r>
      <w:r>
        <w:t>用户权限不理。</w:t>
      </w:r>
    </w:p>
    <w:p w:rsidR="00996A36" w:rsidRDefault="00234819" w:rsidP="006653E6">
      <w:pPr>
        <w:numPr>
          <w:ilvl w:val="0"/>
          <w:numId w:val="4"/>
        </w:numPr>
        <w:tabs>
          <w:tab w:val="left" w:pos="1200"/>
        </w:tabs>
        <w:snapToGrid w:val="0"/>
        <w:spacing w:beforeLines="50"/>
        <w:rPr>
          <w:rFonts w:hint="default"/>
        </w:rPr>
      </w:pPr>
      <w:r>
        <w:t>如果为写指纹数据，命令格式为：</w:t>
      </w:r>
      <w:r>
        <w:rPr>
          <w:rFonts w:hint="default"/>
        </w:rPr>
        <w:t xml:space="preserve"> 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748"/>
        <w:gridCol w:w="732"/>
        <w:gridCol w:w="703"/>
        <w:gridCol w:w="900"/>
        <w:gridCol w:w="1080"/>
        <w:gridCol w:w="1255"/>
        <w:gridCol w:w="700"/>
        <w:gridCol w:w="699"/>
      </w:tblGrid>
      <w:tr w:rsidR="00996A36">
        <w:trPr>
          <w:trHeight w:val="31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备份登记号码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  <w:color w:val="FF0000"/>
              </w:rPr>
              <w:t>1</w:t>
            </w:r>
            <w:r>
              <w:t>：指纹用户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925"/>
        <w:gridCol w:w="926"/>
        <w:gridCol w:w="926"/>
        <w:gridCol w:w="1312"/>
        <w:gridCol w:w="900"/>
        <w:gridCol w:w="1034"/>
      </w:tblGrid>
      <w:tr w:rsidR="00996A36">
        <w:trPr>
          <w:cantSplit/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5 --- Len + 1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+ 3</w:t>
            </w:r>
          </w:p>
        </w:tc>
      </w:tr>
      <w:tr w:rsidR="00996A36">
        <w:trPr>
          <w:cantSplit/>
          <w:trHeight w:val="51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用户权限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(1/3)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指纹特征值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t>说明：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指纹特征值长度</w:t>
      </w:r>
      <w:r>
        <w:rPr>
          <w:rFonts w:hint="default"/>
        </w:rPr>
        <w:t>Len - 3</w:t>
      </w:r>
      <w:r>
        <w:t>恒为</w:t>
      </w:r>
      <w:r>
        <w:rPr>
          <w:rFonts w:hint="default"/>
        </w:rPr>
        <w:t>338</w:t>
      </w:r>
      <w:r>
        <w:t>。</w:t>
      </w:r>
    </w:p>
    <w:p w:rsidR="00996A36" w:rsidRDefault="00234819" w:rsidP="006653E6">
      <w:pPr>
        <w:snapToGrid w:val="0"/>
        <w:spacing w:beforeLines="50"/>
        <w:ind w:left="840"/>
        <w:rPr>
          <w:rFonts w:hint="default"/>
        </w:rPr>
      </w:pPr>
      <w:r>
        <w:t>应答数据格式：</w:t>
      </w:r>
      <w:r>
        <w:rPr>
          <w:rFonts w:hint="default"/>
        </w:rPr>
        <w:t xml:space="preserve">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0"/>
        <w:gridCol w:w="690"/>
        <w:gridCol w:w="690"/>
        <w:gridCol w:w="690"/>
        <w:gridCol w:w="690"/>
        <w:gridCol w:w="690"/>
        <w:gridCol w:w="2340"/>
        <w:gridCol w:w="720"/>
        <w:gridCol w:w="720"/>
      </w:tblGrid>
      <w:tr w:rsidR="00996A36">
        <w:trPr>
          <w:trHeight w:val="31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ab/>
            </w:r>
            <w:r>
              <w:rPr>
                <w:rFonts w:eastAsia="Times New Roman" w:hint="default"/>
              </w:rPr>
              <w:tab/>
            </w:r>
            <w:r>
              <w:t>字节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0xD1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ACK_FULL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lastRenderedPageBreak/>
              <w:t>ACK_USER_EXIST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lastRenderedPageBreak/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firstLine="420"/>
        <w:rPr>
          <w:rFonts w:hint="default"/>
        </w:rPr>
      </w:pPr>
      <w:r>
        <w:rPr>
          <w:rFonts w:hint="default"/>
          <w:b/>
        </w:rPr>
        <w:lastRenderedPageBreak/>
        <w:t>2</w:t>
      </w:r>
      <w:r>
        <w:rPr>
          <w:b/>
        </w:rPr>
        <w:t>．</w:t>
      </w:r>
      <w:r>
        <w:rPr>
          <w:rFonts w:hint="default"/>
          <w:b/>
        </w:rPr>
        <w:t>3</w:t>
      </w:r>
      <w:r>
        <w:rPr>
          <w:rFonts w:ascii="宋体" w:hAnsi="宋体"/>
          <w:b/>
          <w:lang w:eastAsia="zh-TW"/>
        </w:rPr>
        <w:t>删除登记数据</w:t>
      </w:r>
      <w:r>
        <w:rPr>
          <w:b/>
        </w:rPr>
        <w:t>（命令</w:t>
      </w:r>
      <w:r>
        <w:rPr>
          <w:rFonts w:hint="default"/>
          <w:b/>
        </w:rPr>
        <w:t>/</w:t>
      </w:r>
      <w:r>
        <w:rPr>
          <w:b/>
        </w:rPr>
        <w:t>应答均为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1"/>
        <w:gridCol w:w="733"/>
        <w:gridCol w:w="712"/>
        <w:gridCol w:w="636"/>
        <w:gridCol w:w="868"/>
        <w:gridCol w:w="900"/>
        <w:gridCol w:w="1630"/>
        <w:gridCol w:w="694"/>
        <w:gridCol w:w="690"/>
      </w:tblGrid>
      <w:tr w:rsidR="00996A36">
        <w:trPr>
          <w:trHeight w:val="31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t>删除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 xml:space="preserve">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删除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备份登记号码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1</w:t>
            </w:r>
            <w:r>
              <w:rPr>
                <w:color w:val="FF0000"/>
              </w:rPr>
              <w:t>：指纹用户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2</w:t>
            </w:r>
            <w:r>
              <w:rPr>
                <w:color w:val="FF0000"/>
              </w:rPr>
              <w:t>：密码用户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4</w:t>
            </w:r>
            <w:r>
              <w:rPr>
                <w:color w:val="FF0000"/>
              </w:rPr>
              <w:t>：</w:t>
            </w:r>
            <w:r>
              <w:rPr>
                <w:rFonts w:hint="default"/>
                <w:color w:val="FF0000"/>
              </w:rPr>
              <w:t>IC</w:t>
            </w:r>
            <w:r>
              <w:rPr>
                <w:color w:val="FF0000"/>
              </w:rPr>
              <w:t>卡用户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  <w:color w:val="FF0000"/>
              </w:rPr>
              <w:t>8</w:t>
            </w:r>
            <w:r>
              <w:rPr>
                <w:color w:val="FF0000"/>
              </w:rPr>
              <w:t>：遥控器用户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720"/>
        <w:gridCol w:w="720"/>
        <w:gridCol w:w="720"/>
        <w:gridCol w:w="1854"/>
        <w:gridCol w:w="674"/>
        <w:gridCol w:w="666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ACK_NOUSER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996A36" w:rsidP="006653E6">
      <w:pPr>
        <w:snapToGrid w:val="0"/>
        <w:spacing w:beforeLines="50"/>
        <w:ind w:firstLine="420"/>
        <w:rPr>
          <w:rFonts w:eastAsia="Times New Roman" w:hint="default"/>
          <w:b/>
        </w:rPr>
      </w:pP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4</w:t>
      </w:r>
      <w:r>
        <w:rPr>
          <w:b/>
        </w:rPr>
        <w:t>读取出入记录数据（命令为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此协议返回记录库中记录号大于等于“最小记录号”的连续</w:t>
      </w:r>
      <w:r>
        <w:rPr>
          <w:rFonts w:hint="default"/>
        </w:rPr>
        <w:t>25</w:t>
      </w:r>
      <w:r>
        <w:t>条记录数据，若满足条件的记录不足</w:t>
      </w:r>
      <w:r>
        <w:rPr>
          <w:rFonts w:hint="default"/>
        </w:rPr>
        <w:t>25</w:t>
      </w:r>
      <w:r>
        <w:t>条，则相应位置填全</w:t>
      </w:r>
      <w:r>
        <w:rPr>
          <w:rFonts w:eastAsia="Times New Roman" w:hint="default"/>
        </w:rPr>
        <w:t>0</w:t>
      </w:r>
      <w:r>
        <w:t>。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754"/>
        <w:gridCol w:w="660"/>
        <w:gridCol w:w="636"/>
        <w:gridCol w:w="1367"/>
        <w:gridCol w:w="990"/>
        <w:gridCol w:w="990"/>
        <w:gridCol w:w="702"/>
        <w:gridCol w:w="702"/>
      </w:tblGrid>
      <w:tr w:rsidR="00996A36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7-6</w:t>
            </w:r>
            <w:r>
              <w:t>：</w:t>
            </w:r>
            <w:r>
              <w:rPr>
                <w:rFonts w:eastAsia="Times New Roman" w:hint="default"/>
              </w:rPr>
              <w:t>0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5-0</w:t>
            </w:r>
            <w:r>
              <w:t>：最小记录号（位</w:t>
            </w:r>
            <w:r>
              <w:rPr>
                <w:rFonts w:hint="default"/>
              </w:rPr>
              <w:t>21-16</w:t>
            </w:r>
            <w:r>
              <w:t>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最小记录号（位</w:t>
            </w:r>
            <w:r>
              <w:rPr>
                <w:rFonts w:hint="default"/>
              </w:rPr>
              <w:t>15-8</w:t>
            </w:r>
            <w:r>
              <w:t>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最小记录号</w:t>
            </w:r>
            <w:r>
              <w:rPr>
                <w:rFonts w:hint="default"/>
              </w:rPr>
              <w:t>(</w:t>
            </w:r>
            <w:r>
              <w:t>位</w:t>
            </w:r>
            <w:r>
              <w:rPr>
                <w:rFonts w:hint="default"/>
              </w:rPr>
              <w:t>7-0)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681"/>
        <w:gridCol w:w="589"/>
        <w:gridCol w:w="700"/>
        <w:gridCol w:w="833"/>
        <w:gridCol w:w="1227"/>
        <w:gridCol w:w="1675"/>
        <w:gridCol w:w="673"/>
        <w:gridCol w:w="665"/>
      </w:tblGrid>
      <w:tr w:rsidR="00996A36">
        <w:trPr>
          <w:trHeight w:val="319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996A36" w:rsidP="006653E6">
      <w:pPr>
        <w:snapToGrid w:val="0"/>
        <w:spacing w:beforeLines="50"/>
        <w:ind w:left="840" w:firstLine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716"/>
        <w:gridCol w:w="1080"/>
        <w:gridCol w:w="1066"/>
        <w:gridCol w:w="2174"/>
        <w:gridCol w:w="915"/>
        <w:gridCol w:w="839"/>
      </w:tblGrid>
      <w:tr w:rsidR="00996A36">
        <w:trPr>
          <w:cantSplit/>
          <w:trHeight w:val="31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2---11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12</w:t>
            </w:r>
            <w:r>
              <w:rPr>
                <w:rFonts w:eastAsia="Times New Roman" w:hint="default"/>
              </w:rPr>
              <w:t>-</w:t>
            </w:r>
            <w:r>
              <w:rPr>
                <w:rFonts w:hint="default"/>
              </w:rPr>
              <w:t>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…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+ 3</w:t>
            </w:r>
          </w:p>
        </w:tc>
      </w:tr>
      <w:tr w:rsidR="00996A36">
        <w:trPr>
          <w:cantSplit/>
          <w:trHeight w:val="5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lastRenderedPageBreak/>
              <w:t>应答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第</w:t>
            </w:r>
            <w:r>
              <w:rPr>
                <w:rFonts w:hint="default"/>
              </w:rPr>
              <w:t>1</w:t>
            </w:r>
            <w:r>
              <w:t>条记录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第</w:t>
            </w:r>
            <w:r>
              <w:rPr>
                <w:rFonts w:hint="default"/>
              </w:rPr>
              <w:t>2</w:t>
            </w:r>
            <w:r>
              <w:t>条记录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…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数据包中的每条记录格式如下：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1143"/>
        <w:gridCol w:w="905"/>
        <w:gridCol w:w="900"/>
        <w:gridCol w:w="1080"/>
        <w:gridCol w:w="1080"/>
        <w:gridCol w:w="1754"/>
      </w:tblGrid>
      <w:tr w:rsidR="00996A36">
        <w:trPr>
          <w:cantSplit/>
          <w:trHeight w:val="319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</w:tr>
      <w:tr w:rsidR="00996A36">
        <w:trPr>
          <w:cantSplit/>
          <w:trHeight w:val="51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数据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7-6</w:t>
            </w:r>
            <w:r>
              <w:t>：</w:t>
            </w:r>
            <w:r>
              <w:rPr>
                <w:rFonts w:eastAsia="Times New Roman" w:hint="default"/>
              </w:rPr>
              <w:t>0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5-0</w:t>
            </w:r>
            <w:r>
              <w:t>：记录号（位</w:t>
            </w:r>
            <w:r>
              <w:rPr>
                <w:rFonts w:hint="default"/>
              </w:rPr>
              <w:t>21-16</w:t>
            </w:r>
            <w:r>
              <w:t>）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记录号（位</w:t>
            </w:r>
            <w:r>
              <w:rPr>
                <w:rFonts w:hint="default"/>
              </w:rPr>
              <w:t>15-8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记录号（位</w:t>
            </w:r>
            <w:r>
              <w:rPr>
                <w:rFonts w:hint="default"/>
              </w:rPr>
              <w:t>7-0</w:t>
            </w:r>
            <w: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用户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 xml:space="preserve"> 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用户</w:t>
            </w:r>
            <w:r>
              <w:rPr>
                <w:rFonts w:hint="default"/>
              </w:rPr>
              <w:t>ID</w:t>
            </w:r>
            <w:r>
              <w:t>号（低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记录类型</w:t>
            </w:r>
          </w:p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0x00</w:t>
            </w:r>
            <w:r>
              <w:rPr>
                <w:color w:val="FF0000"/>
              </w:rPr>
              <w:t>：钥匙</w:t>
            </w:r>
          </w:p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0x01</w:t>
            </w:r>
            <w:r>
              <w:rPr>
                <w:color w:val="FF0000"/>
              </w:rPr>
              <w:t>：指纹用户</w:t>
            </w:r>
            <w:r>
              <w:rPr>
                <w:rFonts w:hint="default"/>
                <w:color w:val="FF0000"/>
              </w:rPr>
              <w:t>0x02</w:t>
            </w:r>
            <w:r>
              <w:rPr>
                <w:color w:val="FF0000"/>
              </w:rPr>
              <w:t>：密码</w:t>
            </w:r>
          </w:p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0x04</w:t>
            </w:r>
            <w:r>
              <w:rPr>
                <w:color w:val="FF0000"/>
              </w:rPr>
              <w:t>：</w:t>
            </w:r>
            <w:r>
              <w:rPr>
                <w:rFonts w:hint="default"/>
                <w:color w:val="FF0000"/>
              </w:rPr>
              <w:t>IC</w:t>
            </w:r>
            <w:r>
              <w:rPr>
                <w:color w:val="FF0000"/>
              </w:rPr>
              <w:t>卡</w:t>
            </w:r>
          </w:p>
          <w:p w:rsidR="00996A36" w:rsidRDefault="00234819" w:rsidP="006653E6">
            <w:pPr>
              <w:snapToGrid w:val="0"/>
              <w:spacing w:beforeLines="50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0x08</w:t>
            </w:r>
            <w:r>
              <w:rPr>
                <w:color w:val="FF0000"/>
              </w:rPr>
              <w:t>：摇控</w:t>
            </w:r>
          </w:p>
        </w:tc>
      </w:tr>
      <w:tr w:rsidR="00996A36">
        <w:trPr>
          <w:cantSplit/>
          <w:trHeight w:val="319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12</w:t>
            </w:r>
          </w:p>
        </w:tc>
      </w:tr>
      <w:tr w:rsidR="00996A36">
        <w:trPr>
          <w:cantSplit/>
          <w:trHeight w:val="103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数据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分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秒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数据长度</w:t>
      </w:r>
      <w:r>
        <w:rPr>
          <w:rFonts w:hint="default"/>
        </w:rPr>
        <w:t>Len</w:t>
      </w:r>
      <w:r>
        <w:t>恒为（</w:t>
      </w:r>
      <w:r>
        <w:rPr>
          <w:rFonts w:hint="default"/>
        </w:rPr>
        <w:t>12 * 25 = 3</w:t>
      </w:r>
      <w:r>
        <w:rPr>
          <w:rFonts w:eastAsia="Times New Roman" w:hint="default"/>
        </w:rPr>
        <w:t>00</w:t>
      </w:r>
      <w:r>
        <w:t>字节）。</w:t>
      </w:r>
    </w:p>
    <w:p w:rsidR="00996A36" w:rsidRDefault="00996A36" w:rsidP="006653E6">
      <w:pPr>
        <w:snapToGrid w:val="0"/>
        <w:spacing w:beforeLines="50"/>
        <w:rPr>
          <w:rFonts w:eastAsia="Times New Roman" w:hint="default"/>
          <w:b/>
        </w:rPr>
      </w:pP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5</w:t>
      </w:r>
      <w:r>
        <w:rPr>
          <w:b/>
        </w:rPr>
        <w:t>删除出入记录数据（命令</w:t>
      </w:r>
      <w:r>
        <w:rPr>
          <w:rFonts w:hint="default"/>
          <w:b/>
        </w:rPr>
        <w:t>/</w:t>
      </w:r>
      <w:r>
        <w:rPr>
          <w:b/>
        </w:rPr>
        <w:t>应答均为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此协议删除记录库中记录号小于等于“最大记录号”的全部记录数据。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754"/>
        <w:gridCol w:w="660"/>
        <w:gridCol w:w="636"/>
        <w:gridCol w:w="1557"/>
        <w:gridCol w:w="900"/>
        <w:gridCol w:w="890"/>
        <w:gridCol w:w="702"/>
        <w:gridCol w:w="702"/>
      </w:tblGrid>
      <w:tr w:rsidR="00996A36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7-6</w:t>
            </w:r>
            <w:r>
              <w:t>：</w:t>
            </w:r>
            <w:r>
              <w:rPr>
                <w:rFonts w:eastAsia="Times New Roman" w:hint="default"/>
              </w:rPr>
              <w:t>0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5-0</w:t>
            </w:r>
            <w:r>
              <w:t>：最大记录号（位</w:t>
            </w:r>
            <w:r>
              <w:rPr>
                <w:rFonts w:hint="default"/>
              </w:rPr>
              <w:t>21-16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最大记录号（位</w:t>
            </w:r>
            <w:r>
              <w:rPr>
                <w:rFonts w:hint="default"/>
              </w:rPr>
              <w:t>15-8</w:t>
            </w:r>
            <w:r>
              <w:t>）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最大记录号</w:t>
            </w:r>
            <w:r>
              <w:rPr>
                <w:rFonts w:hint="default"/>
              </w:rPr>
              <w:t>(</w:t>
            </w:r>
            <w:r>
              <w:t>位</w:t>
            </w:r>
            <w:r>
              <w:rPr>
                <w:rFonts w:hint="default"/>
              </w:rPr>
              <w:t>7-0)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hint="default"/>
        </w:rPr>
      </w:pPr>
      <w:r>
        <w:t>应答数据格式：</w:t>
      </w:r>
      <w:r>
        <w:rPr>
          <w:rFonts w:hint="default"/>
        </w:rPr>
        <w:t xml:space="preserve">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703"/>
        <w:gridCol w:w="634"/>
        <w:gridCol w:w="717"/>
        <w:gridCol w:w="974"/>
        <w:gridCol w:w="883"/>
        <w:gridCol w:w="1675"/>
        <w:gridCol w:w="681"/>
        <w:gridCol w:w="675"/>
      </w:tblGrid>
      <w:tr w:rsidR="00996A36">
        <w:trPr>
          <w:trHeight w:val="31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删除记录条数（高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删除记录条数（低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t>说明：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t>若命令数据中最大记录号为</w:t>
      </w:r>
      <w:r>
        <w:rPr>
          <w:rFonts w:eastAsia="Times New Roman" w:hint="default"/>
        </w:rPr>
        <w:t>0,</w:t>
      </w:r>
      <w:r>
        <w:rPr>
          <w:rFonts w:hint="default"/>
        </w:rPr>
        <w:t xml:space="preserve"> </w:t>
      </w:r>
      <w:r>
        <w:t>则删除所有记录</w:t>
      </w:r>
      <w:r>
        <w:rPr>
          <w:rFonts w:hint="default"/>
        </w:rPr>
        <w:t xml:space="preserve">, </w:t>
      </w:r>
      <w:r>
        <w:t>下一条新记录的记录号将重新从</w:t>
      </w:r>
      <w:r>
        <w:rPr>
          <w:rFonts w:hint="default"/>
        </w:rPr>
        <w:t>1</w:t>
      </w:r>
      <w:r>
        <w:t>开始；若最大记录号为非</w:t>
      </w:r>
      <w:r>
        <w:rPr>
          <w:rFonts w:eastAsia="Times New Roman" w:hint="default"/>
        </w:rPr>
        <w:t>0</w:t>
      </w:r>
      <w:r>
        <w:t>，则下一条新记录的记录号将从既有最大记录号</w:t>
      </w:r>
      <w:r>
        <w:rPr>
          <w:rFonts w:hint="default"/>
        </w:rPr>
        <w:t>+1</w:t>
      </w:r>
      <w:r>
        <w:t>开始。</w:t>
      </w:r>
    </w:p>
    <w:p w:rsidR="00996A36" w:rsidRDefault="00996A36" w:rsidP="006653E6">
      <w:pPr>
        <w:snapToGrid w:val="0"/>
        <w:spacing w:beforeLines="50"/>
        <w:ind w:left="840" w:firstLine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  <w:b/>
        </w:rPr>
      </w:pPr>
      <w:r>
        <w:rPr>
          <w:rFonts w:hint="default"/>
          <w:b/>
        </w:rPr>
        <w:lastRenderedPageBreak/>
        <w:t>2</w:t>
      </w:r>
      <w:r>
        <w:rPr>
          <w:b/>
        </w:rPr>
        <w:t>．</w:t>
      </w:r>
      <w:r>
        <w:rPr>
          <w:rFonts w:hint="default"/>
          <w:b/>
        </w:rPr>
        <w:t>6</w:t>
      </w:r>
      <w:r>
        <w:rPr>
          <w:rFonts w:ascii="宋体" w:hAnsi="宋体"/>
          <w:b/>
        </w:rPr>
        <w:t>读取状态信息</w:t>
      </w:r>
      <w:r>
        <w:rPr>
          <w:b/>
        </w:rPr>
        <w:t>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750"/>
        <w:gridCol w:w="736"/>
        <w:gridCol w:w="694"/>
        <w:gridCol w:w="1080"/>
        <w:gridCol w:w="1080"/>
        <w:gridCol w:w="1074"/>
        <w:gridCol w:w="701"/>
        <w:gridCol w:w="699"/>
      </w:tblGrid>
      <w:tr w:rsidR="00996A36">
        <w:trPr>
          <w:trHeight w:val="3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7-6</w:t>
            </w:r>
            <w:r>
              <w:t>：</w:t>
            </w:r>
            <w:r>
              <w:rPr>
                <w:rFonts w:eastAsia="Times New Roman" w:hint="default"/>
              </w:rPr>
              <w:t>0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5-0</w:t>
            </w:r>
            <w:r>
              <w:t>：最小记录号（位</w:t>
            </w:r>
            <w:r>
              <w:rPr>
                <w:rFonts w:hint="default"/>
              </w:rPr>
              <w:t>21-16</w:t>
            </w:r>
            <w: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最小记录号（位</w:t>
            </w:r>
            <w:r>
              <w:rPr>
                <w:rFonts w:hint="default"/>
              </w:rPr>
              <w:t>15-8</w:t>
            </w:r>
            <w:r>
              <w:t>）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最小记录号</w:t>
            </w:r>
            <w:r>
              <w:rPr>
                <w:rFonts w:hint="default"/>
              </w:rPr>
              <w:t>(</w:t>
            </w:r>
            <w:r>
              <w:t>位</w:t>
            </w:r>
            <w:r>
              <w:rPr>
                <w:rFonts w:hint="default"/>
              </w:rPr>
              <w:t>7-0)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681"/>
        <w:gridCol w:w="589"/>
        <w:gridCol w:w="700"/>
        <w:gridCol w:w="833"/>
        <w:gridCol w:w="1227"/>
        <w:gridCol w:w="1675"/>
        <w:gridCol w:w="673"/>
        <w:gridCol w:w="665"/>
      </w:tblGrid>
      <w:tr w:rsidR="00996A36">
        <w:trPr>
          <w:trHeight w:val="319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996A36" w:rsidP="006653E6">
      <w:pPr>
        <w:snapToGrid w:val="0"/>
        <w:spacing w:beforeLines="50"/>
        <w:ind w:left="840" w:firstLine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716"/>
        <w:gridCol w:w="184"/>
        <w:gridCol w:w="896"/>
        <w:gridCol w:w="184"/>
        <w:gridCol w:w="1079"/>
        <w:gridCol w:w="1259"/>
        <w:gridCol w:w="1259"/>
        <w:gridCol w:w="1079"/>
      </w:tblGrid>
      <w:tr w:rsidR="00996A36">
        <w:trPr>
          <w:cantSplit/>
          <w:trHeight w:val="31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6</w:t>
            </w:r>
          </w:p>
        </w:tc>
      </w:tr>
      <w:tr w:rsidR="00996A36">
        <w:trPr>
          <w:cantSplit/>
          <w:trHeight w:val="91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已登记管理者总数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已登记用户总数（高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已登记用户总数（低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已登记指纹总数（高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已登记指纹总数</w:t>
            </w:r>
            <w:r>
              <w:rPr>
                <w:rFonts w:hint="default"/>
              </w:rPr>
              <w:t>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</w:tr>
      <w:tr w:rsidR="00996A36">
        <w:trPr>
          <w:cantSplit/>
          <w:trHeight w:val="4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12</w:t>
            </w:r>
          </w:p>
        </w:tc>
      </w:tr>
      <w:tr w:rsidR="00996A36">
        <w:trPr>
          <w:cantSplit/>
          <w:trHeight w:val="14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已登记密码总数（高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已登记密码总数（低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大于等于最小记录号的出入记录条数</w:t>
            </w:r>
            <w:r>
              <w:rPr>
                <w:rFonts w:hint="default"/>
              </w:rPr>
              <w:t>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大于等于最小记录号的出入记录条数</w:t>
            </w:r>
            <w:r>
              <w:rPr>
                <w:rFonts w:hint="default"/>
              </w:rPr>
              <w:t>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>9</w:t>
      </w:r>
      <w:r>
        <w:t>。</w:t>
      </w:r>
    </w:p>
    <w:p w:rsidR="00996A36" w:rsidRDefault="00996A36" w:rsidP="006653E6">
      <w:pPr>
        <w:snapToGrid w:val="0"/>
        <w:spacing w:beforeLines="50"/>
        <w:ind w:left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7</w:t>
      </w:r>
      <w:r>
        <w:rPr>
          <w:rFonts w:ascii="宋体" w:hAnsi="宋体"/>
          <w:b/>
        </w:rPr>
        <w:t>读取设置信息</w:t>
      </w:r>
      <w:r>
        <w:rPr>
          <w:b/>
        </w:rPr>
        <w:t>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759"/>
        <w:gridCol w:w="1110"/>
        <w:gridCol w:w="1110"/>
        <w:gridCol w:w="1110"/>
        <w:gridCol w:w="524"/>
        <w:gridCol w:w="705"/>
        <w:gridCol w:w="705"/>
      </w:tblGrid>
      <w:tr w:rsidR="00996A36">
        <w:trPr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681"/>
        <w:gridCol w:w="589"/>
        <w:gridCol w:w="700"/>
        <w:gridCol w:w="833"/>
        <w:gridCol w:w="1227"/>
        <w:gridCol w:w="1675"/>
        <w:gridCol w:w="673"/>
        <w:gridCol w:w="665"/>
      </w:tblGrid>
      <w:tr w:rsidR="00996A36">
        <w:trPr>
          <w:trHeight w:val="319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</w:t>
            </w:r>
            <w:r>
              <w:lastRenderedPageBreak/>
              <w:t>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lastRenderedPageBreak/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lastRenderedPageBreak/>
              <w:t>应答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715"/>
        <w:gridCol w:w="543"/>
        <w:gridCol w:w="536"/>
        <w:gridCol w:w="724"/>
        <w:gridCol w:w="720"/>
        <w:gridCol w:w="1439"/>
        <w:gridCol w:w="720"/>
        <w:gridCol w:w="540"/>
        <w:gridCol w:w="900"/>
      </w:tblGrid>
      <w:tr w:rsidR="00996A36">
        <w:trPr>
          <w:cantSplit/>
          <w:trHeight w:val="31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6</w:t>
            </w:r>
          </w:p>
        </w:tc>
      </w:tr>
      <w:tr w:rsidR="00996A36">
        <w:trPr>
          <w:cantSplit/>
          <w:trHeight w:val="127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允许最多管理者数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(0-10)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机号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(0-255)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语言种类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(1</w:t>
            </w:r>
            <w:r>
              <w:t>：简体中文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 xml:space="preserve"> 2</w:t>
            </w:r>
            <w:r>
              <w:t>：繁体中文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3</w:t>
            </w:r>
            <w:r>
              <w:t>：英文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  <w:r>
              <w:t>：法文</w:t>
            </w:r>
            <w:r>
              <w:rPr>
                <w:rFonts w:hint="default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自动关机时间（</w:t>
            </w:r>
            <w:r>
              <w:rPr>
                <w:rFonts w:hint="default"/>
              </w:rPr>
              <w:t>0-255</w:t>
            </w:r>
            <w:r>
              <w:t>）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锁控制方式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（</w:t>
            </w:r>
            <w:r>
              <w:rPr>
                <w:rFonts w:eastAsia="Times New Roman" w:hint="default"/>
              </w:rPr>
              <w:t>0</w:t>
            </w:r>
            <w:r>
              <w:t>：启动锁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1</w:t>
            </w:r>
            <w:r>
              <w:t>：不启动锁）</w:t>
            </w:r>
          </w:p>
        </w:tc>
      </w:tr>
      <w:tr w:rsidR="00996A36">
        <w:trPr>
          <w:cantSplit/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12</w:t>
            </w:r>
          </w:p>
        </w:tc>
      </w:tr>
      <w:tr w:rsidR="00996A36">
        <w:trPr>
          <w:cantSplit/>
          <w:trHeight w:val="185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ascii="宋体" w:hAnsi="宋体"/>
                <w:lang w:eastAsia="zh-TW"/>
              </w:rPr>
              <w:t>发出出入记录警告的出入记录个数</w:t>
            </w:r>
            <w:r>
              <w:rPr>
                <w:rFonts w:ascii="宋体" w:hAnsi="宋体"/>
              </w:rPr>
              <w:t>（高8位）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ascii="宋体" w:hAnsi="宋体"/>
                <w:lang w:eastAsia="zh-TW"/>
              </w:rPr>
              <w:t>发出出入记录警告的出入记录个数</w:t>
            </w:r>
            <w:r>
              <w:rPr>
                <w:rFonts w:ascii="宋体" w:hAnsi="宋体"/>
              </w:rPr>
              <w:t>（低8位）</w:t>
            </w:r>
            <w: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确认间隔时间（</w:t>
            </w:r>
            <w:r>
              <w:rPr>
                <w:rFonts w:hint="default"/>
              </w:rPr>
              <w:t>0-255</w:t>
            </w:r>
            <w:r>
              <w:t>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波特率</w:t>
            </w:r>
            <w:r>
              <w:rPr>
                <w:rFonts w:hint="default"/>
              </w:rPr>
              <w:t>bps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（</w:t>
            </w:r>
            <w:r>
              <w:rPr>
                <w:rFonts w:hint="default"/>
              </w:rPr>
              <w:t>1</w:t>
            </w:r>
            <w:r>
              <w:t>：</w:t>
            </w:r>
            <w:r>
              <w:rPr>
                <w:rFonts w:hint="default"/>
              </w:rPr>
              <w:t>9600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  <w:r>
              <w:t>：</w:t>
            </w:r>
            <w:r>
              <w:rPr>
                <w:rFonts w:hint="default"/>
              </w:rPr>
              <w:t>19600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3</w:t>
            </w:r>
            <w:r>
              <w:t>：</w:t>
            </w:r>
            <w:r>
              <w:rPr>
                <w:rFonts w:hint="default"/>
              </w:rPr>
              <w:t>38400</w:t>
            </w:r>
            <w:r>
              <w:t>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>9</w:t>
      </w:r>
      <w:r>
        <w:t>。</w:t>
      </w:r>
    </w:p>
    <w:p w:rsidR="00996A36" w:rsidRDefault="00996A36" w:rsidP="006653E6">
      <w:pPr>
        <w:snapToGrid w:val="0"/>
        <w:spacing w:beforeLines="50"/>
        <w:ind w:left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8</w:t>
      </w:r>
      <w:r>
        <w:rPr>
          <w:b/>
        </w:rPr>
        <w:t>更改</w:t>
      </w:r>
      <w:r>
        <w:rPr>
          <w:rFonts w:ascii="宋体" w:hAnsi="宋体"/>
          <w:b/>
        </w:rPr>
        <w:t>设置信息</w:t>
      </w:r>
      <w:r>
        <w:rPr>
          <w:b/>
        </w:rPr>
        <w:t>（命令</w:t>
      </w:r>
      <w:r>
        <w:rPr>
          <w:rFonts w:hint="default"/>
          <w:b/>
        </w:rPr>
        <w:t>&gt;8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57"/>
        <w:gridCol w:w="863"/>
        <w:gridCol w:w="900"/>
        <w:gridCol w:w="900"/>
        <w:gridCol w:w="1277"/>
        <w:gridCol w:w="691"/>
        <w:gridCol w:w="703"/>
        <w:gridCol w:w="703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715"/>
        <w:gridCol w:w="543"/>
        <w:gridCol w:w="536"/>
        <w:gridCol w:w="724"/>
        <w:gridCol w:w="720"/>
        <w:gridCol w:w="1439"/>
        <w:gridCol w:w="720"/>
        <w:gridCol w:w="540"/>
        <w:gridCol w:w="900"/>
      </w:tblGrid>
      <w:tr w:rsidR="00996A36">
        <w:trPr>
          <w:cantSplit/>
          <w:trHeight w:val="31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6</w:t>
            </w:r>
          </w:p>
        </w:tc>
      </w:tr>
      <w:tr w:rsidR="00996A36">
        <w:trPr>
          <w:cantSplit/>
          <w:trHeight w:val="127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允许最多管理者数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(0-10)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机号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(0-255)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语言种类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(1</w:t>
            </w:r>
            <w:r>
              <w:t>：简体中文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 xml:space="preserve"> 2</w:t>
            </w:r>
            <w:r>
              <w:t>：繁体中文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3</w:t>
            </w:r>
            <w:r>
              <w:t>：英文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  <w:r>
              <w:t>：法文</w:t>
            </w:r>
            <w:r>
              <w:rPr>
                <w:rFonts w:hint="default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自动关机时间（</w:t>
            </w:r>
            <w:r>
              <w:rPr>
                <w:rFonts w:hint="default"/>
              </w:rPr>
              <w:t>0-255</w:t>
            </w:r>
            <w:r>
              <w:t>）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锁控制方式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（</w:t>
            </w:r>
            <w:r>
              <w:rPr>
                <w:rFonts w:eastAsia="Times New Roman" w:hint="default"/>
              </w:rPr>
              <w:t>0</w:t>
            </w:r>
            <w:r>
              <w:t>：启动锁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1</w:t>
            </w:r>
            <w:r>
              <w:t>：不启动锁）</w:t>
            </w:r>
          </w:p>
        </w:tc>
      </w:tr>
      <w:tr w:rsidR="00996A36">
        <w:trPr>
          <w:cantSplit/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12</w:t>
            </w:r>
          </w:p>
        </w:tc>
      </w:tr>
      <w:tr w:rsidR="00996A36">
        <w:trPr>
          <w:cantSplit/>
          <w:trHeight w:val="185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lastRenderedPageBreak/>
              <w:t>命令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ascii="宋体" w:hAnsi="宋体"/>
                <w:lang w:eastAsia="zh-TW"/>
              </w:rPr>
              <w:t>发出出入记录警告的出入记录个数</w:t>
            </w:r>
            <w:r>
              <w:rPr>
                <w:rFonts w:ascii="宋体" w:hAnsi="宋体"/>
              </w:rPr>
              <w:t>（高8位）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ascii="宋体" w:hAnsi="宋体"/>
                <w:lang w:eastAsia="zh-TW"/>
              </w:rPr>
              <w:t>发出出入记录警告的出入记录个数</w:t>
            </w:r>
            <w:r>
              <w:rPr>
                <w:rFonts w:ascii="宋体" w:hAnsi="宋体"/>
              </w:rPr>
              <w:t>（低8位）</w:t>
            </w:r>
            <w:r>
              <w:t>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确认间隔时间（</w:t>
            </w:r>
            <w:r>
              <w:rPr>
                <w:rFonts w:hint="default"/>
              </w:rPr>
              <w:t>0-255</w:t>
            </w:r>
            <w:r>
              <w:t>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波特率</w:t>
            </w:r>
            <w:r>
              <w:rPr>
                <w:rFonts w:hint="default"/>
              </w:rPr>
              <w:t>bps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（</w:t>
            </w:r>
            <w:r>
              <w:rPr>
                <w:rFonts w:hint="default"/>
              </w:rPr>
              <w:t>1</w:t>
            </w:r>
            <w:r>
              <w:t>：</w:t>
            </w:r>
            <w:r>
              <w:rPr>
                <w:rFonts w:hint="default"/>
              </w:rPr>
              <w:t>9600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  <w:r>
              <w:t>：</w:t>
            </w:r>
            <w:r>
              <w:rPr>
                <w:rFonts w:hint="default"/>
              </w:rPr>
              <w:t>19600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3</w:t>
            </w:r>
            <w:r>
              <w:t>：</w:t>
            </w:r>
            <w:r>
              <w:rPr>
                <w:rFonts w:hint="default"/>
              </w:rPr>
              <w:t>38400</w:t>
            </w:r>
            <w:r>
              <w:t>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>9</w:t>
      </w:r>
      <w:r>
        <w:t>。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应答数据格式：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4"/>
        <w:gridCol w:w="716"/>
        <w:gridCol w:w="664"/>
        <w:gridCol w:w="940"/>
        <w:gridCol w:w="771"/>
        <w:gridCol w:w="795"/>
        <w:gridCol w:w="1675"/>
        <w:gridCol w:w="687"/>
        <w:gridCol w:w="682"/>
      </w:tblGrid>
      <w:tr w:rsidR="00996A36">
        <w:trPr>
          <w:trHeight w:val="3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0xD2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996A36" w:rsidP="006653E6">
      <w:pPr>
        <w:snapToGrid w:val="0"/>
        <w:spacing w:beforeLines="50"/>
        <w:ind w:left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9</w:t>
      </w:r>
      <w:r>
        <w:rPr>
          <w:b/>
        </w:rPr>
        <w:t>更改</w:t>
      </w:r>
      <w:r>
        <w:rPr>
          <w:rFonts w:ascii="宋体" w:hAnsi="宋体"/>
          <w:b/>
        </w:rPr>
        <w:t>日期/时间</w:t>
      </w:r>
      <w:r>
        <w:rPr>
          <w:b/>
        </w:rPr>
        <w:t>（命令</w:t>
      </w:r>
      <w:r>
        <w:rPr>
          <w:rFonts w:hint="default"/>
          <w:b/>
        </w:rPr>
        <w:t>&gt;8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757"/>
        <w:gridCol w:w="751"/>
        <w:gridCol w:w="762"/>
        <w:gridCol w:w="833"/>
        <w:gridCol w:w="1596"/>
        <w:gridCol w:w="692"/>
        <w:gridCol w:w="703"/>
        <w:gridCol w:w="703"/>
      </w:tblGrid>
      <w:tr w:rsidR="00996A36">
        <w:trPr>
          <w:trHeight w:val="31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0x93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83"/>
        <w:gridCol w:w="684"/>
        <w:gridCol w:w="789"/>
        <w:gridCol w:w="720"/>
        <w:gridCol w:w="542"/>
        <w:gridCol w:w="683"/>
        <w:gridCol w:w="684"/>
        <w:gridCol w:w="683"/>
        <w:gridCol w:w="684"/>
        <w:gridCol w:w="684"/>
      </w:tblGrid>
      <w:tr w:rsidR="00996A36">
        <w:trPr>
          <w:cantSplit/>
          <w:trHeight w:val="31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10</w:t>
            </w:r>
          </w:p>
        </w:tc>
      </w:tr>
      <w:tr w:rsidR="00996A36">
        <w:trPr>
          <w:cantSplit/>
          <w:trHeight w:val="4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星期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(1-7)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月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日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时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分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秒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>7</w:t>
      </w:r>
      <w:r>
        <w:t>。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应答数据格式：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4"/>
        <w:gridCol w:w="716"/>
        <w:gridCol w:w="664"/>
        <w:gridCol w:w="940"/>
        <w:gridCol w:w="771"/>
        <w:gridCol w:w="795"/>
        <w:gridCol w:w="1675"/>
        <w:gridCol w:w="687"/>
        <w:gridCol w:w="682"/>
      </w:tblGrid>
      <w:tr w:rsidR="00996A36">
        <w:trPr>
          <w:trHeight w:val="3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0xD3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996A36" w:rsidP="006653E6">
      <w:pPr>
        <w:snapToGrid w:val="0"/>
        <w:spacing w:beforeLines="50"/>
        <w:ind w:left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10</w:t>
      </w:r>
      <w:r>
        <w:rPr>
          <w:b/>
        </w:rPr>
        <w:t>读取</w:t>
      </w:r>
      <w:r>
        <w:rPr>
          <w:rFonts w:ascii="宋体" w:hAnsi="宋体"/>
          <w:b/>
        </w:rPr>
        <w:t>日期/时间</w:t>
      </w:r>
      <w:r>
        <w:rPr>
          <w:b/>
        </w:rPr>
        <w:t>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759"/>
        <w:gridCol w:w="1110"/>
        <w:gridCol w:w="1110"/>
        <w:gridCol w:w="1110"/>
        <w:gridCol w:w="524"/>
        <w:gridCol w:w="705"/>
        <w:gridCol w:w="705"/>
      </w:tblGrid>
      <w:tr w:rsidR="00996A36">
        <w:trPr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lastRenderedPageBreak/>
        <w:t>应答数据格式：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681"/>
        <w:gridCol w:w="589"/>
        <w:gridCol w:w="700"/>
        <w:gridCol w:w="833"/>
        <w:gridCol w:w="1227"/>
        <w:gridCol w:w="1675"/>
        <w:gridCol w:w="673"/>
        <w:gridCol w:w="665"/>
      </w:tblGrid>
      <w:tr w:rsidR="00996A36">
        <w:trPr>
          <w:trHeight w:val="319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83"/>
        <w:gridCol w:w="684"/>
        <w:gridCol w:w="683"/>
        <w:gridCol w:w="684"/>
        <w:gridCol w:w="684"/>
        <w:gridCol w:w="683"/>
        <w:gridCol w:w="684"/>
        <w:gridCol w:w="683"/>
        <w:gridCol w:w="684"/>
        <w:gridCol w:w="684"/>
      </w:tblGrid>
      <w:tr w:rsidR="00996A36">
        <w:trPr>
          <w:cantSplit/>
          <w:trHeight w:val="31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10</w:t>
            </w:r>
          </w:p>
        </w:tc>
      </w:tr>
      <w:tr w:rsidR="00996A36">
        <w:trPr>
          <w:cantSplit/>
          <w:trHeight w:val="4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星期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年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月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日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时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分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秒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>7</w:t>
      </w:r>
      <w:r>
        <w:t>。</w:t>
      </w:r>
    </w:p>
    <w:p w:rsidR="00996A36" w:rsidRDefault="00996A36" w:rsidP="006653E6">
      <w:pPr>
        <w:snapToGrid w:val="0"/>
        <w:spacing w:beforeLines="50"/>
        <w:ind w:left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left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11</w:t>
      </w:r>
      <w:r>
        <w:rPr>
          <w:b/>
        </w:rPr>
        <w:t>读取用户信息（命令为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此协议返回用户序号大于等于“最小用户</w:t>
      </w:r>
      <w:r>
        <w:rPr>
          <w:rFonts w:hint="default"/>
        </w:rPr>
        <w:t>ID</w:t>
      </w:r>
      <w:r>
        <w:t>号”的连续</w:t>
      </w:r>
      <w:r>
        <w:rPr>
          <w:rFonts w:hint="default"/>
        </w:rPr>
        <w:t>5</w:t>
      </w:r>
      <w:r>
        <w:rPr>
          <w:rFonts w:eastAsia="Times New Roman" w:hint="default"/>
        </w:rPr>
        <w:t>0</w:t>
      </w:r>
      <w:r>
        <w:t>条用户信息数据，若满足条件的数据不足</w:t>
      </w:r>
      <w:r>
        <w:rPr>
          <w:rFonts w:hint="default"/>
        </w:rPr>
        <w:t>5</w:t>
      </w:r>
      <w:r>
        <w:rPr>
          <w:rFonts w:eastAsia="Times New Roman" w:hint="default"/>
        </w:rPr>
        <w:t>0</w:t>
      </w:r>
      <w:r>
        <w:t>条，则相应位置填全</w:t>
      </w:r>
      <w:r>
        <w:rPr>
          <w:rFonts w:eastAsia="Times New Roman" w:hint="default"/>
        </w:rPr>
        <w:t>0</w:t>
      </w:r>
      <w:r>
        <w:t>。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759"/>
        <w:gridCol w:w="636"/>
        <w:gridCol w:w="1254"/>
        <w:gridCol w:w="1259"/>
        <w:gridCol w:w="705"/>
        <w:gridCol w:w="705"/>
        <w:gridCol w:w="705"/>
      </w:tblGrid>
      <w:tr w:rsidR="00996A36">
        <w:trPr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0x88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t>最小用户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t>最小用户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>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681"/>
        <w:gridCol w:w="589"/>
        <w:gridCol w:w="700"/>
        <w:gridCol w:w="833"/>
        <w:gridCol w:w="1227"/>
        <w:gridCol w:w="1675"/>
        <w:gridCol w:w="673"/>
        <w:gridCol w:w="665"/>
      </w:tblGrid>
      <w:tr w:rsidR="00996A36">
        <w:trPr>
          <w:trHeight w:val="319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1389"/>
        <w:gridCol w:w="1620"/>
        <w:gridCol w:w="1260"/>
        <w:gridCol w:w="900"/>
        <w:gridCol w:w="900"/>
      </w:tblGrid>
      <w:tr w:rsidR="00996A36">
        <w:trPr>
          <w:cantSplit/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2 --- 5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6 --- 9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Len + 3</w:t>
            </w:r>
          </w:p>
        </w:tc>
      </w:tr>
      <w:tr w:rsidR="00996A36">
        <w:trPr>
          <w:cantSplit/>
          <w:trHeight w:val="51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用户</w:t>
            </w:r>
            <w:r>
              <w:rPr>
                <w:rFonts w:hint="default"/>
              </w:rPr>
              <w:t>1</w:t>
            </w:r>
            <w:r>
              <w:t>信息数据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用户</w:t>
            </w:r>
            <w:r>
              <w:rPr>
                <w:rFonts w:hint="default"/>
              </w:rPr>
              <w:t>2</w:t>
            </w:r>
            <w:r>
              <w:t>信息数据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`…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说明：</w:t>
      </w:r>
    </w:p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用户</w:t>
      </w:r>
      <w:r>
        <w:rPr>
          <w:rFonts w:hint="default"/>
        </w:rPr>
        <w:t>ID</w:t>
      </w:r>
      <w:r>
        <w:t>号是按用户数据在内存中的顺序排列的。</w:t>
      </w:r>
    </w:p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用户信息数据格式如下：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"/>
        <w:gridCol w:w="1136"/>
        <w:gridCol w:w="1260"/>
        <w:gridCol w:w="1260"/>
        <w:gridCol w:w="2160"/>
      </w:tblGrid>
      <w:tr w:rsidR="00996A36">
        <w:trPr>
          <w:cantSplit/>
          <w:trHeight w:val="3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</w:tr>
      <w:tr w:rsidR="00996A36">
        <w:trPr>
          <w:cantSplit/>
          <w:trHeight w:val="45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lastRenderedPageBreak/>
              <w:t>数据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用户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 xml:space="preserve"> (</w:t>
            </w:r>
            <w:r>
              <w:t>高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用户</w:t>
            </w:r>
            <w:r>
              <w:rPr>
                <w:rFonts w:hint="default"/>
              </w:rPr>
              <w:t>ID</w:t>
            </w:r>
            <w:r>
              <w:t>号</w:t>
            </w:r>
            <w:r>
              <w:rPr>
                <w:rFonts w:hint="default"/>
              </w:rPr>
              <w:t xml:space="preserve"> (</w:t>
            </w:r>
            <w:r>
              <w:t>低</w:t>
            </w:r>
            <w:r>
              <w:rPr>
                <w:rFonts w:hint="default"/>
              </w:rPr>
              <w:t>8</w:t>
            </w:r>
            <w:r>
              <w:t>位</w:t>
            </w:r>
            <w:r>
              <w:rPr>
                <w:rFonts w:hint="default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用户</w:t>
            </w:r>
            <w:r>
              <w:rPr>
                <w:rFonts w:hint="default"/>
              </w:rPr>
              <w:t>ID</w:t>
            </w:r>
            <w:r>
              <w:t>权限</w:t>
            </w:r>
            <w:r>
              <w:rPr>
                <w:rFonts w:hint="default"/>
              </w:rPr>
              <w:t>(1/3)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color w:val="FF0000"/>
              </w:rPr>
              <w:t>备份登记号码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1</w:t>
            </w:r>
            <w:r>
              <w:rPr>
                <w:color w:val="FF0000"/>
              </w:rPr>
              <w:t>：指纹用户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2</w:t>
            </w:r>
            <w:r>
              <w:rPr>
                <w:color w:val="FF0000"/>
              </w:rPr>
              <w:t>：密码用户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  <w:color w:val="FF0000"/>
              </w:rPr>
            </w:pPr>
            <w:r>
              <w:rPr>
                <w:rFonts w:hint="default"/>
                <w:color w:val="FF0000"/>
              </w:rPr>
              <w:t>4</w:t>
            </w:r>
            <w:r>
              <w:rPr>
                <w:color w:val="FF0000"/>
              </w:rPr>
              <w:t>：</w:t>
            </w:r>
            <w:r>
              <w:rPr>
                <w:rFonts w:hint="default"/>
                <w:color w:val="FF0000"/>
              </w:rPr>
              <w:t>IC</w:t>
            </w:r>
            <w:r>
              <w:rPr>
                <w:color w:val="FF0000"/>
              </w:rPr>
              <w:t>卡用户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  <w:color w:val="FF0000"/>
              </w:rPr>
              <w:t>8</w:t>
            </w:r>
            <w:r>
              <w:rPr>
                <w:color w:val="FF0000"/>
              </w:rPr>
              <w:t>：遥控器用户</w:t>
            </w:r>
          </w:p>
        </w:tc>
      </w:tr>
    </w:tbl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t>数据包中数据长度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 xml:space="preserve"> (4 * 50 = 2</w:t>
      </w:r>
      <w:r>
        <w:rPr>
          <w:rFonts w:eastAsia="Times New Roman" w:hint="default"/>
        </w:rPr>
        <w:t>00</w:t>
      </w:r>
      <w:r>
        <w:t>字节</w:t>
      </w:r>
      <w:r>
        <w:rPr>
          <w:rFonts w:hint="default"/>
        </w:rPr>
        <w:t>)</w:t>
      </w:r>
      <w:r>
        <w:t>。</w:t>
      </w:r>
    </w:p>
    <w:p w:rsidR="00996A36" w:rsidRDefault="00996A36" w:rsidP="006653E6">
      <w:pPr>
        <w:snapToGrid w:val="0"/>
        <w:spacing w:beforeLines="50"/>
        <w:ind w:left="840" w:firstLine="42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12</w:t>
      </w:r>
      <w:r>
        <w:rPr>
          <w:b/>
        </w:rPr>
        <w:t>登记指纹用户</w:t>
      </w:r>
    </w:p>
    <w:p w:rsidR="00996A36" w:rsidRDefault="00234819">
      <w:pPr>
        <w:ind w:left="420"/>
        <w:jc w:val="left"/>
        <w:rPr>
          <w:rFonts w:eastAsia="Times New Roman" w:hint="default"/>
        </w:rPr>
      </w:pPr>
      <w:r>
        <w:rPr>
          <w:rFonts w:eastAsia="Times New Roman" w:hint="default"/>
          <w:b/>
        </w:rPr>
        <w:tab/>
      </w:r>
      <w:r>
        <w:t>为确保有效性，用户必须录入</w:t>
      </w:r>
      <w:r>
        <w:rPr>
          <w:rFonts w:hint="default"/>
        </w:rPr>
        <w:t>3</w:t>
      </w:r>
      <w:r>
        <w:t>次指纹，主机须向</w:t>
      </w:r>
      <w:r>
        <w:rPr>
          <w:rFonts w:hint="default"/>
        </w:rPr>
        <w:t>DSP</w:t>
      </w:r>
      <w:r>
        <w:t>模块发送</w:t>
      </w:r>
      <w:r>
        <w:rPr>
          <w:rFonts w:hint="default"/>
        </w:rPr>
        <w:t>3</w:t>
      </w:r>
      <w:r>
        <w:t>次命令。</w:t>
      </w:r>
    </w:p>
    <w:p w:rsidR="00996A36" w:rsidRDefault="00234819" w:rsidP="006653E6">
      <w:pPr>
        <w:numPr>
          <w:ilvl w:val="0"/>
          <w:numId w:val="5"/>
        </w:numPr>
        <w:tabs>
          <w:tab w:val="left" w:pos="1140"/>
        </w:tabs>
        <w:snapToGrid w:val="0"/>
        <w:spacing w:beforeLines="50"/>
        <w:rPr>
          <w:rFonts w:eastAsia="Times New Roman" w:hint="default"/>
        </w:rPr>
      </w:pPr>
      <w:r>
        <w:t>第</w:t>
      </w:r>
      <w:r>
        <w:rPr>
          <w:rFonts w:hint="default"/>
        </w:rPr>
        <w:t>1</w:t>
      </w:r>
      <w:r>
        <w:t>次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540"/>
        <w:gridCol w:w="720"/>
        <w:gridCol w:w="900"/>
        <w:gridCol w:w="906"/>
        <w:gridCol w:w="1650"/>
        <w:gridCol w:w="682"/>
        <w:gridCol w:w="676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3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eastAsia="Times New Roman" w:hint="default"/>
              </w:rPr>
              <w:t>0</w:t>
            </w:r>
            <w:r>
              <w:rPr>
                <w:rFonts w:hint="default"/>
              </w:rPr>
              <w:t>xF5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登记</w:t>
            </w:r>
            <w:r>
              <w:rPr>
                <w:rFonts w:hint="default"/>
              </w:rPr>
              <w:t>ID</w:t>
            </w:r>
            <w:r>
              <w:t>号（高</w:t>
            </w:r>
            <w:r>
              <w:rPr>
                <w:rFonts w:hint="default"/>
              </w:rPr>
              <w:t>8</w:t>
            </w:r>
            <w:r>
              <w:t>位）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7-4</w:t>
            </w:r>
            <w:r>
              <w:t>：备份登记号码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(1/2/3)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位</w:t>
            </w:r>
            <w:r>
              <w:rPr>
                <w:rFonts w:hint="default"/>
              </w:rPr>
              <w:t>3-0</w:t>
            </w:r>
            <w:r>
              <w:t>：用户权限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(1/3)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  <w:tr w:rsidR="00996A36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ACK_FULL</w:t>
            </w:r>
          </w:p>
          <w:p w:rsidR="00996A36" w:rsidRDefault="00234819" w:rsidP="006653E6">
            <w:pPr>
              <w:pStyle w:val="a4"/>
              <w:spacing w:before="156"/>
              <w:rPr>
                <w:rFonts w:hint="default"/>
              </w:rPr>
            </w:pPr>
            <w:r>
              <w:rPr>
                <w:rFonts w:hint="default"/>
              </w:rPr>
              <w:t>ACK_FINGER_OCCUPIED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ACK_USER_OCCUPIED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ACK_TIMEOUT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</w:p>
    <w:p w:rsidR="00996A36" w:rsidRDefault="00234819" w:rsidP="006653E6">
      <w:pPr>
        <w:numPr>
          <w:ilvl w:val="0"/>
          <w:numId w:val="5"/>
        </w:numPr>
        <w:tabs>
          <w:tab w:val="left" w:pos="1140"/>
        </w:tabs>
        <w:snapToGrid w:val="0"/>
        <w:spacing w:beforeLines="50"/>
        <w:rPr>
          <w:rFonts w:eastAsia="Times New Roman" w:hint="default"/>
        </w:rPr>
      </w:pPr>
      <w:r>
        <w:t>第</w:t>
      </w:r>
      <w:r>
        <w:rPr>
          <w:rFonts w:hint="default"/>
        </w:rPr>
        <w:t>2</w:t>
      </w:r>
      <w:r>
        <w:t>次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540"/>
        <w:gridCol w:w="720"/>
        <w:gridCol w:w="900"/>
        <w:gridCol w:w="908"/>
        <w:gridCol w:w="1650"/>
        <w:gridCol w:w="681"/>
        <w:gridCol w:w="675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3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eastAsia="Times New Roman" w:hint="default"/>
              </w:rPr>
              <w:t>0</w:t>
            </w:r>
            <w:r>
              <w:rPr>
                <w:rFonts w:hint="default"/>
              </w:rPr>
              <w:t>xF5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0x8A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  <w:tr w:rsidR="00996A36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ACK_TIMEOUT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</w:tbl>
    <w:p w:rsidR="00996A36" w:rsidRDefault="00996A36" w:rsidP="006653E6">
      <w:pPr>
        <w:snapToGrid w:val="0"/>
        <w:spacing w:beforeLines="50"/>
        <w:ind w:left="840"/>
        <w:rPr>
          <w:rFonts w:eastAsia="Times New Roman" w:hint="default"/>
        </w:rPr>
      </w:pPr>
    </w:p>
    <w:p w:rsidR="00996A36" w:rsidRDefault="00234819" w:rsidP="006653E6">
      <w:pPr>
        <w:numPr>
          <w:ilvl w:val="0"/>
          <w:numId w:val="5"/>
        </w:numPr>
        <w:tabs>
          <w:tab w:val="left" w:pos="1140"/>
        </w:tabs>
        <w:snapToGrid w:val="0"/>
        <w:spacing w:beforeLines="50"/>
        <w:rPr>
          <w:rFonts w:eastAsia="Times New Roman" w:hint="default"/>
        </w:rPr>
      </w:pPr>
      <w:r>
        <w:t>第</w:t>
      </w:r>
      <w:r>
        <w:rPr>
          <w:rFonts w:hint="default"/>
        </w:rPr>
        <w:t>3</w:t>
      </w:r>
      <w:r>
        <w:t>次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540"/>
        <w:gridCol w:w="720"/>
        <w:gridCol w:w="900"/>
        <w:gridCol w:w="921"/>
        <w:gridCol w:w="1650"/>
        <w:gridCol w:w="676"/>
        <w:gridCol w:w="667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3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lastRenderedPageBreak/>
              <w:t>命令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eastAsia="Times New Roman" w:hint="default"/>
              </w:rPr>
              <w:t>0</w:t>
            </w:r>
            <w:r>
              <w:rPr>
                <w:rFonts w:hint="default"/>
              </w:rPr>
              <w:t>xF5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0x8B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  <w:tr w:rsidR="00996A36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0xCB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ACK_TIMEOUT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0xF5</w:t>
            </w:r>
          </w:p>
        </w:tc>
      </w:tr>
    </w:tbl>
    <w:p w:rsidR="00996A36" w:rsidRDefault="00996A36" w:rsidP="006653E6">
      <w:pPr>
        <w:snapToGrid w:val="0"/>
        <w:spacing w:beforeLines="50"/>
        <w:rPr>
          <w:rFonts w:eastAsia="Times New Roman" w:hint="default"/>
          <w:b/>
        </w:rPr>
      </w:pP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b/>
        </w:rPr>
      </w:pPr>
      <w:r>
        <w:rPr>
          <w:rFonts w:hint="default"/>
          <w:b/>
        </w:rPr>
        <w:t>2</w:t>
      </w:r>
      <w:r>
        <w:rPr>
          <w:b/>
        </w:rPr>
        <w:t>．</w:t>
      </w:r>
      <w:r>
        <w:rPr>
          <w:rFonts w:hint="default"/>
          <w:b/>
        </w:rPr>
        <w:t>13</w:t>
      </w:r>
      <w:r>
        <w:rPr>
          <w:b/>
        </w:rPr>
        <w:t>设置时段（命令</w:t>
      </w:r>
      <w:r>
        <w:rPr>
          <w:rFonts w:hint="default"/>
          <w:b/>
        </w:rPr>
        <w:t>&gt;8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应答为</w:t>
      </w:r>
      <w:r>
        <w:rPr>
          <w:rFonts w:hint="default"/>
          <w:b/>
        </w:rPr>
        <w:t>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761"/>
        <w:gridCol w:w="759"/>
        <w:gridCol w:w="636"/>
        <w:gridCol w:w="1254"/>
        <w:gridCol w:w="1259"/>
        <w:gridCol w:w="705"/>
        <w:gridCol w:w="705"/>
        <w:gridCol w:w="705"/>
      </w:tblGrid>
      <w:tr w:rsidR="00996A36">
        <w:trPr>
          <w:trHeight w:val="3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bookmarkStart w:id="0" w:name="OLE_LINK1"/>
            <w:r>
              <w:rPr>
                <w:rFonts w:hint="default"/>
              </w:rPr>
              <w:t>0x95</w:t>
            </w:r>
            <w:bookmarkEnd w:id="0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numPr>
          <w:ilvl w:val="0"/>
          <w:numId w:val="3"/>
        </w:numPr>
        <w:tabs>
          <w:tab w:val="left" w:pos="1200"/>
        </w:tabs>
        <w:snapToGrid w:val="0"/>
        <w:spacing w:beforeLines="50"/>
        <w:rPr>
          <w:rFonts w:eastAsia="Times New Roman" w:hint="default"/>
        </w:rPr>
      </w:pPr>
      <w:r>
        <w:t>数据包：</w:t>
      </w:r>
    </w:p>
    <w:p w:rsidR="00996A36" w:rsidRDefault="00996A36" w:rsidP="006653E6">
      <w:pPr>
        <w:snapToGrid w:val="0"/>
        <w:spacing w:beforeLines="50"/>
        <w:ind w:left="420" w:firstLine="420"/>
        <w:rPr>
          <w:rFonts w:eastAsia="Times New Roman" w:hint="default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5"/>
        <w:gridCol w:w="723"/>
        <w:gridCol w:w="992"/>
        <w:gridCol w:w="1260"/>
        <w:gridCol w:w="1080"/>
        <w:gridCol w:w="900"/>
        <w:gridCol w:w="900"/>
        <w:gridCol w:w="720"/>
        <w:gridCol w:w="720"/>
      </w:tblGrid>
      <w:tr w:rsidR="00996A36">
        <w:trPr>
          <w:cantSplit/>
          <w:trHeight w:val="31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4---9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10---15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16--21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23</w:t>
            </w:r>
          </w:p>
        </w:tc>
      </w:tr>
      <w:tr w:rsidR="00996A36">
        <w:trPr>
          <w:cantSplit/>
          <w:trHeight w:val="102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Hi(ID)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Low(ID)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时段</w:t>
            </w:r>
            <w:r>
              <w:rPr>
                <w:rFonts w:hint="defaul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时段</w:t>
            </w:r>
            <w:r>
              <w:rPr>
                <w:rFonts w:hint="defaul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时段</w:t>
            </w:r>
            <w:r>
              <w:rPr>
                <w:rFonts w:hint="defaul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子时段格式：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"/>
        <w:gridCol w:w="1089"/>
        <w:gridCol w:w="1089"/>
        <w:gridCol w:w="1090"/>
        <w:gridCol w:w="1089"/>
        <w:gridCol w:w="1089"/>
        <w:gridCol w:w="1090"/>
      </w:tblGrid>
      <w:tr w:rsidR="00996A36">
        <w:trPr>
          <w:cantSplit/>
          <w:trHeight w:val="3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</w:tr>
      <w:tr w:rsidR="00996A36">
        <w:trPr>
          <w:cantSplit/>
          <w:trHeight w:val="45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数据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起始时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起始分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起始秒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结束时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结束分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结束秒</w:t>
            </w:r>
          </w:p>
        </w:tc>
      </w:tr>
    </w:tbl>
    <w:p w:rsidR="00996A36" w:rsidRDefault="00234819" w:rsidP="006653E6">
      <w:pPr>
        <w:snapToGrid w:val="0"/>
        <w:spacing w:beforeLines="50"/>
        <w:ind w:left="840" w:firstLine="420"/>
        <w:rPr>
          <w:rFonts w:hint="default"/>
        </w:rPr>
      </w:pPr>
      <w:r>
        <w:t>说明：</w:t>
      </w:r>
      <w:r>
        <w:rPr>
          <w:rFonts w:hint="default"/>
        </w:rPr>
        <w:t xml:space="preserve"> 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rPr>
          <w:rFonts w:hint="default"/>
        </w:rPr>
        <w:tab/>
      </w:r>
      <w:r>
        <w:t>如果起始时间和结束时间一样则取消此时段；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数据包中数据长度</w:t>
      </w:r>
      <w:r>
        <w:rPr>
          <w:rFonts w:hint="default"/>
        </w:rPr>
        <w:t>Len</w:t>
      </w:r>
      <w:r>
        <w:t>恒为</w:t>
      </w:r>
      <w:r>
        <w:rPr>
          <w:rFonts w:hint="default"/>
        </w:rPr>
        <w:t>20</w:t>
      </w:r>
      <w:r>
        <w:t>。</w:t>
      </w:r>
    </w:p>
    <w:p w:rsidR="00996A36" w:rsidRDefault="00234819" w:rsidP="006653E6">
      <w:pPr>
        <w:snapToGrid w:val="0"/>
        <w:spacing w:beforeLines="50"/>
        <w:ind w:left="840"/>
        <w:rPr>
          <w:rFonts w:hint="default"/>
        </w:rPr>
      </w:pPr>
      <w:r>
        <w:t>应答数据格式：</w:t>
      </w:r>
      <w:r>
        <w:rPr>
          <w:rFonts w:hint="default"/>
        </w:rPr>
        <w:t xml:space="preserve"> 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943"/>
        <w:gridCol w:w="944"/>
        <w:gridCol w:w="943"/>
        <w:gridCol w:w="944"/>
        <w:gridCol w:w="944"/>
        <w:gridCol w:w="681"/>
        <w:gridCol w:w="675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0xD5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t>说明：</w:t>
      </w:r>
      <w:r>
        <w:rPr>
          <w:rFonts w:hint="default"/>
        </w:rPr>
        <w:t xml:space="preserve"> ID</w:t>
      </w:r>
      <w:r>
        <w:t>有</w:t>
      </w:r>
      <w:r>
        <w:rPr>
          <w:rFonts w:hint="default"/>
        </w:rPr>
        <w:t>4</w:t>
      </w:r>
      <w:r>
        <w:t>种情况</w:t>
      </w: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color w:val="FF0000"/>
        </w:rPr>
      </w:pPr>
      <w:r>
        <w:rPr>
          <w:rFonts w:eastAsia="Times New Roman" w:hint="default"/>
        </w:rPr>
        <w:tab/>
      </w:r>
      <w:r>
        <w:rPr>
          <w:rFonts w:hint="default"/>
          <w:color w:val="FF0000"/>
        </w:rPr>
        <w:t xml:space="preserve">    1</w:t>
      </w:r>
      <w:r>
        <w:rPr>
          <w:color w:val="FF0000"/>
        </w:rPr>
        <w:t>）</w:t>
      </w:r>
      <w:r>
        <w:rPr>
          <w:rFonts w:hint="default"/>
          <w:color w:val="FF0000"/>
        </w:rPr>
        <w:t>ID</w:t>
      </w:r>
      <w:r>
        <w:rPr>
          <w:color w:val="FF0000"/>
        </w:rPr>
        <w:t>号为</w:t>
      </w:r>
      <w:r>
        <w:rPr>
          <w:rFonts w:eastAsia="Times New Roman" w:hint="default"/>
          <w:color w:val="FF0000"/>
        </w:rPr>
        <w:t>0</w:t>
      </w:r>
      <w:r>
        <w:rPr>
          <w:color w:val="FF0000"/>
        </w:rPr>
        <w:t>，则表示所有客人都受到时段限制。</w:t>
      </w:r>
    </w:p>
    <w:p w:rsidR="00996A36" w:rsidRDefault="00234819" w:rsidP="006653E6">
      <w:pPr>
        <w:snapToGrid w:val="0"/>
        <w:spacing w:beforeLines="50"/>
        <w:ind w:firstLineChars="600" w:firstLine="126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2</w:t>
      </w:r>
      <w:r>
        <w:rPr>
          <w:color w:val="FF0000"/>
        </w:rPr>
        <w:t>）</w:t>
      </w:r>
      <w:r>
        <w:rPr>
          <w:rFonts w:hint="default"/>
          <w:color w:val="FF0000"/>
        </w:rPr>
        <w:t>ID</w:t>
      </w:r>
      <w:r>
        <w:rPr>
          <w:color w:val="FF0000"/>
        </w:rPr>
        <w:t>非</w:t>
      </w:r>
      <w:r>
        <w:rPr>
          <w:rFonts w:eastAsia="Times New Roman" w:hint="default"/>
          <w:color w:val="FF0000"/>
        </w:rPr>
        <w:t>0</w:t>
      </w:r>
      <w:r>
        <w:rPr>
          <w:color w:val="FF0000"/>
        </w:rPr>
        <w:t>，则说明该时段设置对该</w:t>
      </w:r>
      <w:r>
        <w:rPr>
          <w:rFonts w:hint="default"/>
          <w:color w:val="FF0000"/>
        </w:rPr>
        <w:t>ID</w:t>
      </w:r>
      <w:r>
        <w:rPr>
          <w:color w:val="FF0000"/>
        </w:rPr>
        <w:t>号客人有效。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3</w:t>
      </w:r>
      <w:r>
        <w:rPr>
          <w:color w:val="FF0000"/>
        </w:rPr>
        <w:t>）该</w:t>
      </w:r>
      <w:r>
        <w:rPr>
          <w:rFonts w:hint="default"/>
          <w:color w:val="FF0000"/>
        </w:rPr>
        <w:t>ID</w:t>
      </w:r>
      <w:r>
        <w:rPr>
          <w:color w:val="FF0000"/>
        </w:rPr>
        <w:t>号超出范围，直接返回信息提示。</w:t>
      </w:r>
    </w:p>
    <w:p w:rsidR="00996A36" w:rsidRDefault="00234819" w:rsidP="006653E6">
      <w:pPr>
        <w:snapToGrid w:val="0"/>
        <w:spacing w:beforeLines="50"/>
        <w:ind w:firstLineChars="600" w:firstLine="126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4</w:t>
      </w:r>
      <w:r>
        <w:rPr>
          <w:color w:val="FF0000"/>
        </w:rPr>
        <w:t>）该</w:t>
      </w:r>
      <w:r>
        <w:rPr>
          <w:rFonts w:hint="default"/>
          <w:color w:val="FF0000"/>
        </w:rPr>
        <w:t>ID</w:t>
      </w:r>
      <w:r>
        <w:rPr>
          <w:color w:val="FF0000"/>
        </w:rPr>
        <w:t>号没有分配用户，直接返回信息提示。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rPr>
          <w:rFonts w:hint="default"/>
        </w:rPr>
        <w:t>5</w:t>
      </w:r>
      <w:r>
        <w:t>）卢强写的软件则</w:t>
      </w:r>
      <w:r>
        <w:rPr>
          <w:rFonts w:hint="default"/>
        </w:rPr>
        <w:t>ID</w:t>
      </w:r>
      <w:r>
        <w:t>都为</w:t>
      </w:r>
      <w:r>
        <w:rPr>
          <w:rFonts w:hint="default"/>
        </w:rPr>
        <w:t>LEN</w:t>
      </w:r>
    </w:p>
    <w:p w:rsidR="00996A36" w:rsidRDefault="00996A36" w:rsidP="006653E6">
      <w:pPr>
        <w:snapToGrid w:val="0"/>
        <w:spacing w:beforeLines="50"/>
        <w:ind w:firstLineChars="600" w:firstLine="1260"/>
        <w:rPr>
          <w:rFonts w:eastAsia="Times New Roman" w:hint="default"/>
        </w:rPr>
      </w:pPr>
    </w:p>
    <w:p w:rsidR="00996A36" w:rsidRDefault="00234819" w:rsidP="006653E6">
      <w:pPr>
        <w:snapToGrid w:val="0"/>
        <w:spacing w:beforeLines="50"/>
        <w:ind w:firstLineChars="200" w:firstLine="422"/>
        <w:rPr>
          <w:rFonts w:eastAsia="Times New Roman" w:hint="default"/>
          <w:b/>
        </w:rPr>
      </w:pPr>
      <w:r>
        <w:rPr>
          <w:rFonts w:hint="default"/>
          <w:b/>
        </w:rPr>
        <w:lastRenderedPageBreak/>
        <w:t>2</w:t>
      </w:r>
      <w:r>
        <w:rPr>
          <w:b/>
        </w:rPr>
        <w:t>．</w:t>
      </w:r>
      <w:r>
        <w:rPr>
          <w:rFonts w:hint="default"/>
          <w:b/>
        </w:rPr>
        <w:t>14</w:t>
      </w:r>
      <w:r>
        <w:rPr>
          <w:b/>
        </w:rPr>
        <w:t>读取时段（命令为</w:t>
      </w:r>
      <w:r>
        <w:rPr>
          <w:rFonts w:hint="default"/>
          <w:b/>
        </w:rPr>
        <w:t>8</w:t>
      </w:r>
      <w:r>
        <w:rPr>
          <w:b/>
        </w:rPr>
        <w:t>字节</w:t>
      </w:r>
      <w:r>
        <w:rPr>
          <w:rFonts w:hint="default"/>
          <w:b/>
        </w:rPr>
        <w:t>/</w:t>
      </w:r>
      <w:r>
        <w:rPr>
          <w:b/>
        </w:rPr>
        <w:t>应答</w:t>
      </w:r>
      <w:r>
        <w:rPr>
          <w:rFonts w:hint="default"/>
          <w:b/>
        </w:rPr>
        <w:t>&gt; 8</w:t>
      </w:r>
      <w:r>
        <w:rPr>
          <w:b/>
        </w:rPr>
        <w:t>字节）</w:t>
      </w:r>
    </w:p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命令数据格式：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750"/>
        <w:gridCol w:w="923"/>
        <w:gridCol w:w="926"/>
        <w:gridCol w:w="927"/>
        <w:gridCol w:w="963"/>
        <w:gridCol w:w="921"/>
        <w:gridCol w:w="700"/>
        <w:gridCol w:w="700"/>
      </w:tblGrid>
      <w:tr w:rsidR="00996A36">
        <w:trPr>
          <w:trHeight w:val="3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4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命令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0xA5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Hi(ID)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Low(ID)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eastAsia="Times New Roman" w:hint="default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rPr>
          <w:rFonts w:eastAsia="Times New Roman" w:hint="default"/>
        </w:rPr>
      </w:pPr>
      <w:r>
        <w:rPr>
          <w:rFonts w:eastAsia="Times New Roman" w:hint="default"/>
        </w:rPr>
        <w:tab/>
      </w:r>
      <w:r>
        <w:rPr>
          <w:rFonts w:eastAsia="Times New Roman" w:hint="default"/>
        </w:rPr>
        <w:tab/>
      </w:r>
      <w:r>
        <w:t>应答数据格式：</w:t>
      </w:r>
    </w:p>
    <w:p w:rsidR="00996A36" w:rsidRDefault="00234819" w:rsidP="006653E6">
      <w:pPr>
        <w:snapToGrid w:val="0"/>
        <w:spacing w:beforeLines="50"/>
        <w:ind w:left="840"/>
        <w:rPr>
          <w:rFonts w:eastAsia="Times New Roman" w:hint="default"/>
        </w:rPr>
      </w:pPr>
      <w:r>
        <w:rPr>
          <w:rFonts w:hint="default"/>
        </w:rPr>
        <w:t>1</w:t>
      </w:r>
      <w:r>
        <w:t>）数据头：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540"/>
        <w:gridCol w:w="720"/>
        <w:gridCol w:w="900"/>
        <w:gridCol w:w="1205"/>
        <w:gridCol w:w="1675"/>
        <w:gridCol w:w="720"/>
        <w:gridCol w:w="720"/>
      </w:tblGrid>
      <w:tr w:rsidR="00996A36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8</w:t>
            </w:r>
          </w:p>
        </w:tc>
      </w:tr>
      <w:tr w:rsidR="00996A36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DN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0xE5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Hi(Len)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Low(Len)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ACK_SUCCESS</w:t>
            </w:r>
          </w:p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ACK_FAIL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rPr>
          <w:rFonts w:hint="default"/>
        </w:rPr>
        <w:t>2</w:t>
      </w:r>
      <w:r>
        <w:t>）数据包：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5"/>
        <w:gridCol w:w="723"/>
        <w:gridCol w:w="992"/>
        <w:gridCol w:w="1260"/>
        <w:gridCol w:w="1080"/>
        <w:gridCol w:w="900"/>
        <w:gridCol w:w="900"/>
        <w:gridCol w:w="720"/>
        <w:gridCol w:w="720"/>
      </w:tblGrid>
      <w:tr w:rsidR="00996A36">
        <w:trPr>
          <w:cantSplit/>
          <w:trHeight w:val="31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4---9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10---15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16--21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23</w:t>
            </w:r>
          </w:p>
        </w:tc>
      </w:tr>
      <w:tr w:rsidR="00996A36">
        <w:trPr>
          <w:cantSplit/>
          <w:trHeight w:val="102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ind w:left="-60"/>
              <w:jc w:val="center"/>
              <w:rPr>
                <w:rFonts w:eastAsia="Times New Roman" w:hint="default"/>
              </w:rPr>
            </w:pPr>
            <w:r>
              <w:t>应答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rPr>
                <w:rFonts w:hint="default"/>
              </w:rPr>
              <w:t>0xF6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Hi(ID)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Low(ID)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时段</w:t>
            </w:r>
            <w:r>
              <w:rPr>
                <w:rFonts w:hint="defaul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时段</w:t>
            </w:r>
            <w:r>
              <w:rPr>
                <w:rFonts w:hint="defaul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t>时段</w:t>
            </w:r>
            <w:r>
              <w:rPr>
                <w:rFonts w:hint="defaul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CHK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0xF6</w:t>
            </w:r>
          </w:p>
        </w:tc>
      </w:tr>
    </w:tbl>
    <w:p w:rsidR="00996A36" w:rsidRDefault="00234819" w:rsidP="006653E6">
      <w:pPr>
        <w:snapToGrid w:val="0"/>
        <w:spacing w:beforeLines="50"/>
        <w:ind w:left="420" w:firstLine="420"/>
        <w:rPr>
          <w:rFonts w:eastAsia="Times New Roman" w:hint="default"/>
        </w:rPr>
      </w:pPr>
      <w:r>
        <w:t>子时段格式：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"/>
        <w:gridCol w:w="1089"/>
        <w:gridCol w:w="1089"/>
        <w:gridCol w:w="1090"/>
        <w:gridCol w:w="1089"/>
        <w:gridCol w:w="1089"/>
        <w:gridCol w:w="1090"/>
      </w:tblGrid>
      <w:tr w:rsidR="00996A36">
        <w:trPr>
          <w:cantSplit/>
          <w:trHeight w:val="3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字节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6</w:t>
            </w:r>
          </w:p>
        </w:tc>
      </w:tr>
      <w:tr w:rsidR="00996A36">
        <w:trPr>
          <w:cantSplit/>
          <w:trHeight w:val="45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数据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起始时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起始分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起始秒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结束时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结束分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6" w:rsidRDefault="00234819" w:rsidP="006653E6">
            <w:pPr>
              <w:snapToGrid w:val="0"/>
              <w:spacing w:beforeLines="50"/>
              <w:jc w:val="center"/>
              <w:rPr>
                <w:rFonts w:eastAsia="Times New Roman" w:hint="default"/>
              </w:rPr>
            </w:pPr>
            <w:r>
              <w:t>结束秒</w:t>
            </w:r>
          </w:p>
        </w:tc>
      </w:tr>
    </w:tbl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  <w:color w:val="FF0000"/>
        </w:rPr>
      </w:pPr>
      <w:r>
        <w:t>说明：</w:t>
      </w:r>
      <w:r>
        <w:rPr>
          <w:rFonts w:hint="default"/>
        </w:rPr>
        <w:t xml:space="preserve"> </w:t>
      </w:r>
      <w:r>
        <w:rPr>
          <w:rFonts w:hint="default"/>
          <w:color w:val="FF0000"/>
        </w:rPr>
        <w:t>Len</w:t>
      </w:r>
      <w:r>
        <w:rPr>
          <w:color w:val="FF0000"/>
        </w:rPr>
        <w:t>恒为</w:t>
      </w:r>
      <w:r>
        <w:rPr>
          <w:rFonts w:hint="default"/>
          <w:color w:val="FF0000"/>
        </w:rPr>
        <w:t>20</w:t>
      </w:r>
      <w:r>
        <w:rPr>
          <w:color w:val="FF0000"/>
        </w:rPr>
        <w:t>字节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t>有</w:t>
      </w:r>
      <w:r>
        <w:rPr>
          <w:rFonts w:hint="default"/>
        </w:rPr>
        <w:t>4</w:t>
      </w:r>
      <w:r>
        <w:t>种情况</w:t>
      </w:r>
    </w:p>
    <w:p w:rsidR="00996A36" w:rsidRDefault="00234819" w:rsidP="006653E6">
      <w:pPr>
        <w:snapToGrid w:val="0"/>
        <w:spacing w:beforeLines="50"/>
        <w:ind w:firstLine="420"/>
        <w:rPr>
          <w:rFonts w:eastAsia="Times New Roman" w:hint="default"/>
          <w:color w:val="FF0000"/>
        </w:rPr>
      </w:pPr>
      <w:r>
        <w:rPr>
          <w:rFonts w:eastAsia="Times New Roman" w:hint="default"/>
        </w:rPr>
        <w:tab/>
      </w:r>
      <w:r>
        <w:rPr>
          <w:rFonts w:hint="default"/>
          <w:color w:val="FF0000"/>
        </w:rPr>
        <w:t xml:space="preserve">    1</w:t>
      </w:r>
      <w:r>
        <w:rPr>
          <w:color w:val="FF0000"/>
        </w:rPr>
        <w:t>）</w:t>
      </w:r>
      <w:r>
        <w:rPr>
          <w:rFonts w:hint="default"/>
          <w:color w:val="FF0000"/>
        </w:rPr>
        <w:t>ID</w:t>
      </w:r>
      <w:r>
        <w:rPr>
          <w:color w:val="FF0000"/>
        </w:rPr>
        <w:t>号为</w:t>
      </w:r>
      <w:r>
        <w:rPr>
          <w:rFonts w:eastAsia="Times New Roman" w:hint="default"/>
          <w:color w:val="FF0000"/>
        </w:rPr>
        <w:t>0</w:t>
      </w:r>
      <w:r>
        <w:rPr>
          <w:color w:val="FF0000"/>
        </w:rPr>
        <w:t>，则表示所有客人都受到时段限制。</w:t>
      </w:r>
    </w:p>
    <w:p w:rsidR="00996A36" w:rsidRDefault="00234819" w:rsidP="006653E6">
      <w:pPr>
        <w:snapToGrid w:val="0"/>
        <w:spacing w:beforeLines="50"/>
        <w:ind w:firstLineChars="600" w:firstLine="126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2</w:t>
      </w:r>
      <w:r>
        <w:rPr>
          <w:color w:val="FF0000"/>
        </w:rPr>
        <w:t>）</w:t>
      </w:r>
      <w:r>
        <w:rPr>
          <w:rFonts w:hint="default"/>
          <w:color w:val="FF0000"/>
        </w:rPr>
        <w:t>ID</w:t>
      </w:r>
      <w:r>
        <w:rPr>
          <w:color w:val="FF0000"/>
        </w:rPr>
        <w:t>非</w:t>
      </w:r>
      <w:r>
        <w:rPr>
          <w:rFonts w:eastAsia="Times New Roman" w:hint="default"/>
          <w:color w:val="FF0000"/>
        </w:rPr>
        <w:t>0</w:t>
      </w:r>
      <w:r>
        <w:rPr>
          <w:color w:val="FF0000"/>
        </w:rPr>
        <w:t>，则说明该时段设置对该</w:t>
      </w:r>
      <w:r>
        <w:rPr>
          <w:rFonts w:hint="default"/>
          <w:color w:val="FF0000"/>
        </w:rPr>
        <w:t>ID</w:t>
      </w:r>
      <w:r>
        <w:rPr>
          <w:color w:val="FF0000"/>
        </w:rPr>
        <w:t>号客人有效。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3</w:t>
      </w:r>
      <w:r>
        <w:rPr>
          <w:color w:val="FF0000"/>
        </w:rPr>
        <w:t>）该</w:t>
      </w:r>
      <w:r>
        <w:rPr>
          <w:rFonts w:hint="default"/>
          <w:color w:val="FF0000"/>
        </w:rPr>
        <w:t>ID</w:t>
      </w:r>
      <w:r>
        <w:rPr>
          <w:color w:val="FF0000"/>
        </w:rPr>
        <w:t>号超出范围，直接返回信息提示。</w:t>
      </w:r>
    </w:p>
    <w:p w:rsidR="00996A36" w:rsidRDefault="00234819" w:rsidP="006653E6">
      <w:pPr>
        <w:snapToGrid w:val="0"/>
        <w:spacing w:beforeLines="50"/>
        <w:ind w:firstLineChars="600" w:firstLine="1260"/>
        <w:rPr>
          <w:rFonts w:eastAsia="Times New Roman" w:hint="default"/>
          <w:color w:val="FF0000"/>
        </w:rPr>
      </w:pPr>
      <w:r>
        <w:rPr>
          <w:rFonts w:hint="default"/>
          <w:color w:val="FF0000"/>
        </w:rPr>
        <w:t>4</w:t>
      </w:r>
      <w:r>
        <w:rPr>
          <w:color w:val="FF0000"/>
        </w:rPr>
        <w:t>）该</w:t>
      </w:r>
      <w:r>
        <w:rPr>
          <w:rFonts w:hint="default"/>
          <w:color w:val="FF0000"/>
        </w:rPr>
        <w:t>ID</w:t>
      </w:r>
      <w:r>
        <w:rPr>
          <w:color w:val="FF0000"/>
        </w:rPr>
        <w:t>号没有分配用户，直接返回信息提示。</w:t>
      </w:r>
    </w:p>
    <w:p w:rsidR="00996A36" w:rsidRDefault="00234819" w:rsidP="006653E6">
      <w:pPr>
        <w:snapToGrid w:val="0"/>
        <w:spacing w:beforeLines="50"/>
        <w:ind w:left="840" w:firstLine="420"/>
        <w:rPr>
          <w:rFonts w:eastAsia="Times New Roman" w:hint="default"/>
        </w:rPr>
      </w:pPr>
      <w:r>
        <w:rPr>
          <w:rFonts w:hint="default"/>
        </w:rPr>
        <w:t>5</w:t>
      </w:r>
      <w:r>
        <w:t>）</w:t>
      </w:r>
      <w:r>
        <w:rPr>
          <w:rFonts w:hint="default"/>
        </w:rPr>
        <w:t>ID</w:t>
      </w:r>
      <w:r>
        <w:t>都为</w:t>
      </w:r>
      <w:r>
        <w:rPr>
          <w:rFonts w:hint="default"/>
        </w:rPr>
        <w:t>LEN</w:t>
      </w:r>
    </w:p>
    <w:p w:rsidR="00234819" w:rsidRDefault="00234819">
      <w:pPr>
        <w:rPr>
          <w:rFonts w:hint="default"/>
        </w:rPr>
      </w:pPr>
    </w:p>
    <w:sectPr w:rsidR="00234819" w:rsidSect="00996A3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1E6" w:rsidRDefault="00AD61E6" w:rsidP="00326464">
      <w:pPr>
        <w:rPr>
          <w:rFonts w:hint="default"/>
        </w:rPr>
      </w:pPr>
      <w:r>
        <w:separator/>
      </w:r>
    </w:p>
  </w:endnote>
  <w:endnote w:type="continuationSeparator" w:id="1">
    <w:p w:rsidR="00AD61E6" w:rsidRDefault="00AD61E6" w:rsidP="00326464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1E6" w:rsidRDefault="00AD61E6" w:rsidP="00326464">
      <w:pPr>
        <w:rPr>
          <w:rFonts w:hint="default"/>
        </w:rPr>
      </w:pPr>
      <w:r>
        <w:separator/>
      </w:r>
    </w:p>
  </w:footnote>
  <w:footnote w:type="continuationSeparator" w:id="1">
    <w:p w:rsidR="00AD61E6" w:rsidRDefault="00AD61E6" w:rsidP="00326464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upperLetter"/>
      <w:lvlText w:val="%1）"/>
      <w:lvlJc w:val="left"/>
      <w:pPr>
        <w:tabs>
          <w:tab w:val="num" w:pos="1200"/>
        </w:tabs>
        <w:ind w:left="1200" w:hanging="36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asci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asci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asci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ascii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ascii="Times New Roman" w:hint="default"/>
      </w:r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ascii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ascii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ascii="Times New Roman" w:hint="default"/>
      </w:rPr>
    </w:lvl>
  </w:abstractNum>
  <w:abstractNum w:abstractNumId="1">
    <w:nsid w:val="00000011"/>
    <w:multiLevelType w:val="multilevel"/>
    <w:tmpl w:val="00000011"/>
    <w:lvl w:ilvl="0">
      <w:start w:val="1"/>
      <w:numFmt w:val="lowerRoman"/>
      <w:lvlText w:val="%1)"/>
      <w:lvlJc w:val="left"/>
      <w:pPr>
        <w:tabs>
          <w:tab w:val="num" w:pos="1140"/>
        </w:tabs>
        <w:ind w:left="1140" w:hanging="72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asci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asci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asci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ascii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ascii="Times New Roman" w:hint="default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ascii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ascii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ascii="Times New Roman" w:hint="default"/>
      </w:rPr>
    </w:lvl>
  </w:abstractNum>
  <w:abstractNum w:abstractNumId="2">
    <w:nsid w:val="00000012"/>
    <w:multiLevelType w:val="multilevel"/>
    <w:tmpl w:val="0000001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hint="default"/>
      </w:rPr>
    </w:lvl>
    <w:lvl w:ilvl="1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asci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int="default"/>
      </w:rPr>
    </w:lvl>
  </w:abstractNum>
  <w:abstractNum w:abstractNumId="3">
    <w:nsid w:val="00000013"/>
    <w:multiLevelType w:val="multilevel"/>
    <w:tmpl w:val="00000013"/>
    <w:lvl w:ilvl="0">
      <w:start w:val="1"/>
      <w:numFmt w:val="upperLetter"/>
      <w:lvlText w:val="%1）"/>
      <w:lvlJc w:val="left"/>
      <w:pPr>
        <w:tabs>
          <w:tab w:val="num" w:pos="1200"/>
        </w:tabs>
        <w:ind w:left="1200" w:hanging="36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asci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asci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asci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ascii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ascii="Times New Roman" w:hint="default"/>
      </w:r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ascii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ascii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ascii="Times New Roman" w:hint="default"/>
      </w:rPr>
    </w:lvl>
  </w:abstractNum>
  <w:abstractNum w:abstractNumId="4">
    <w:nsid w:val="00000015"/>
    <w:multiLevelType w:val="multilevel"/>
    <w:tmpl w:val="00000015"/>
    <w:lvl w:ilvl="0">
      <w:start w:val="1"/>
      <w:numFmt w:val="decimal"/>
      <w:lvlText w:val="%1）"/>
      <w:lvlJc w:val="left"/>
      <w:pPr>
        <w:tabs>
          <w:tab w:val="num" w:pos="1200"/>
        </w:tabs>
        <w:ind w:left="1200" w:hanging="36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asci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asci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asci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ascii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ascii="Times New Roman" w:hint="default"/>
      </w:r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ascii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ascii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ascii="Times New Roman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34819"/>
    <w:rsid w:val="00326464"/>
    <w:rsid w:val="006653E6"/>
    <w:rsid w:val="00996A36"/>
    <w:rsid w:val="00AD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36"/>
    <w:pPr>
      <w:widowControl w:val="0"/>
      <w:jc w:val="both"/>
    </w:pPr>
    <w:rPr>
      <w:rFonts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a3"/>
    <w:rsid w:val="00996A36"/>
    <w:rPr>
      <w:rFonts w:hint="eastAsia"/>
    </w:rPr>
  </w:style>
  <w:style w:type="character" w:customStyle="1" w:styleId="Char0">
    <w:name w:val="正文文本缩进 Char"/>
    <w:basedOn w:val="a0"/>
    <w:link w:val="a4"/>
    <w:rsid w:val="00996A36"/>
    <w:rPr>
      <w:rFonts w:hint="eastAsia"/>
    </w:rPr>
  </w:style>
  <w:style w:type="character" w:customStyle="1" w:styleId="Char1">
    <w:name w:val="页脚 Char"/>
    <w:basedOn w:val="a0"/>
    <w:link w:val="a5"/>
    <w:rsid w:val="00996A36"/>
    <w:rPr>
      <w:sz w:val="18"/>
    </w:rPr>
  </w:style>
  <w:style w:type="character" w:customStyle="1" w:styleId="Char2">
    <w:name w:val="页眉 Char"/>
    <w:basedOn w:val="a0"/>
    <w:link w:val="a6"/>
    <w:rsid w:val="00996A36"/>
    <w:rPr>
      <w:rFonts w:ascii="Times New Roman" w:hAnsi="Times New Roman"/>
      <w:sz w:val="18"/>
    </w:rPr>
  </w:style>
  <w:style w:type="paragraph" w:styleId="a4">
    <w:name w:val="Body Text Indent"/>
    <w:basedOn w:val="a"/>
    <w:link w:val="Char0"/>
    <w:rsid w:val="00996A36"/>
    <w:pPr>
      <w:snapToGrid w:val="0"/>
      <w:spacing w:beforeLines="50"/>
      <w:ind w:left="-60"/>
      <w:jc w:val="center"/>
    </w:pPr>
  </w:style>
  <w:style w:type="paragraph" w:styleId="a3">
    <w:name w:val="Date"/>
    <w:basedOn w:val="a"/>
    <w:next w:val="a"/>
    <w:link w:val="Char"/>
    <w:rsid w:val="00996A36"/>
    <w:pPr>
      <w:ind w:leftChars="2500" w:left="100"/>
    </w:pPr>
  </w:style>
  <w:style w:type="paragraph" w:styleId="a5">
    <w:name w:val="footer"/>
    <w:basedOn w:val="a"/>
    <w:link w:val="Char1"/>
    <w:rsid w:val="00996A3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2"/>
    <w:rsid w:val="00996A3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1213</Words>
  <Characters>6920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Manager/>
  <Company/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D801H考勤模块通信协议V3.4</dc:title>
  <dc:subject/>
  <dc:creator>YJKFB0146</dc:creator>
  <cp:keywords/>
  <dc:description/>
  <cp:lastModifiedBy>xiexiang</cp:lastModifiedBy>
  <cp:revision>4</cp:revision>
  <dcterms:created xsi:type="dcterms:W3CDTF">2014-06-20T00:14:00Z</dcterms:created>
  <dcterms:modified xsi:type="dcterms:W3CDTF">2014-09-24T02:31:00Z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